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A33D2" w14:textId="77777777" w:rsidR="005D04B9" w:rsidRPr="006E0828" w:rsidRDefault="005D04B9" w:rsidP="00E87EF2"/>
    <w:p w14:paraId="3FD2F993" w14:textId="77777777" w:rsidR="00185346" w:rsidRPr="006E0828" w:rsidRDefault="00185346" w:rsidP="00E87EF2"/>
    <w:p w14:paraId="1BBD40AA" w14:textId="77777777" w:rsidR="00B26138" w:rsidRPr="006E0828" w:rsidRDefault="00B26138" w:rsidP="00E87EF2"/>
    <w:p w14:paraId="46667F71" w14:textId="77777777" w:rsidR="00B26138" w:rsidRPr="006E0828" w:rsidRDefault="00B26138" w:rsidP="00E87EF2"/>
    <w:p w14:paraId="6533E90A" w14:textId="77777777" w:rsidR="004C2768" w:rsidRDefault="004C2768" w:rsidP="00E87EF2">
      <w:bookmarkStart w:id="0" w:name="lcommisioned_by"/>
      <w:bookmarkStart w:id="1" w:name="lauthors"/>
      <w:bookmarkEnd w:id="0"/>
      <w:bookmarkEnd w:id="1"/>
    </w:p>
    <w:p w14:paraId="1380206B" w14:textId="77777777" w:rsidR="00C250DD" w:rsidRPr="00E041A8" w:rsidRDefault="00C250DD" w:rsidP="00E87EF2"/>
    <w:p w14:paraId="35685F0C" w14:textId="77777777" w:rsidR="00C64685" w:rsidRDefault="00C64685" w:rsidP="00E87EF2"/>
    <w:p w14:paraId="00130F5A" w14:textId="77777777" w:rsidR="00C250DD" w:rsidRDefault="00C250DD" w:rsidP="00E87EF2">
      <w:pPr>
        <w:rPr>
          <w:rFonts w:cs="Arial"/>
          <w:szCs w:val="18"/>
          <w:lang w:eastAsia="nl-NL"/>
        </w:rPr>
      </w:pPr>
    </w:p>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FB4F53" w14:paraId="2972D8A4" w14:textId="77777777" w:rsidTr="00537FF2">
        <w:trPr>
          <w:trHeight w:val="227"/>
        </w:trPr>
        <w:tc>
          <w:tcPr>
            <w:tcW w:w="9640" w:type="dxa"/>
            <w:gridSpan w:val="5"/>
            <w:tcBorders>
              <w:top w:val="single" w:sz="6" w:space="0" w:color="000000"/>
              <w:bottom w:val="single" w:sz="4" w:space="0" w:color="auto"/>
            </w:tcBorders>
            <w:shd w:val="clear" w:color="auto" w:fill="007BC7"/>
          </w:tcPr>
          <w:p w14:paraId="7640A7D0" w14:textId="77777777" w:rsidR="00C64685" w:rsidRPr="00FB4F53"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4D4F07">
              <w:rPr>
                <w:color w:val="FFFFFF" w:themeColor="background1"/>
                <w:szCs w:val="18"/>
              </w:rPr>
              <w:t>Overzicht wijzigingen</w:t>
            </w:r>
          </w:p>
        </w:tc>
      </w:tr>
      <w:tr w:rsidR="00C64685" w:rsidRPr="00FB4F53" w14:paraId="25341884" w14:textId="77777777" w:rsidTr="00537FF2">
        <w:trPr>
          <w:trHeight w:val="212"/>
        </w:trPr>
        <w:tc>
          <w:tcPr>
            <w:tcW w:w="851" w:type="dxa"/>
            <w:vMerge w:val="restart"/>
            <w:tcBorders>
              <w:top w:val="single" w:sz="4" w:space="0" w:color="auto"/>
            </w:tcBorders>
            <w:shd w:val="clear" w:color="auto" w:fill="DAEEF3" w:themeFill="accent5" w:themeFillTint="33"/>
          </w:tcPr>
          <w:p w14:paraId="35EDD96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Versie</w:t>
            </w:r>
          </w:p>
        </w:tc>
        <w:tc>
          <w:tcPr>
            <w:tcW w:w="1418" w:type="dxa"/>
            <w:vMerge w:val="restart"/>
            <w:tcBorders>
              <w:top w:val="single" w:sz="4" w:space="0" w:color="auto"/>
            </w:tcBorders>
            <w:shd w:val="clear" w:color="auto" w:fill="DAEEF3" w:themeFill="accent5" w:themeFillTint="33"/>
          </w:tcPr>
          <w:p w14:paraId="00BB203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25D07E62"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4A8D2E4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Opdrachtnemer</w:t>
            </w:r>
          </w:p>
        </w:tc>
      </w:tr>
      <w:tr w:rsidR="00C64685" w:rsidRPr="00FB4F53" w14:paraId="718FACE6" w14:textId="77777777" w:rsidTr="00537FF2">
        <w:trPr>
          <w:trHeight w:val="145"/>
        </w:trPr>
        <w:tc>
          <w:tcPr>
            <w:tcW w:w="851" w:type="dxa"/>
            <w:vMerge/>
            <w:tcBorders>
              <w:bottom w:val="single" w:sz="4" w:space="0" w:color="auto"/>
            </w:tcBorders>
            <w:shd w:val="clear" w:color="auto" w:fill="DAEEF3" w:themeFill="accent5" w:themeFillTint="33"/>
          </w:tcPr>
          <w:p w14:paraId="5A9D583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418" w:type="dxa"/>
            <w:vMerge/>
            <w:tcBorders>
              <w:bottom w:val="single" w:sz="4" w:space="0" w:color="auto"/>
            </w:tcBorders>
            <w:shd w:val="clear" w:color="auto" w:fill="DAEEF3" w:themeFill="accent5" w:themeFillTint="33"/>
          </w:tcPr>
          <w:p w14:paraId="614E3522"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4111" w:type="dxa"/>
            <w:vMerge/>
            <w:tcBorders>
              <w:bottom w:val="single" w:sz="4" w:space="0" w:color="auto"/>
            </w:tcBorders>
            <w:shd w:val="clear" w:color="auto" w:fill="DAEEF3" w:themeFill="accent5" w:themeFillTint="33"/>
          </w:tcPr>
          <w:p w14:paraId="10593C8F"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4A75004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5999FAF"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FB4F53">
              <w:rPr>
                <w:rFonts w:cs="Arial"/>
                <w:szCs w:val="18"/>
                <w:lang w:eastAsia="nl-NL"/>
              </w:rPr>
              <w:t>Bedrijfsnaam</w:t>
            </w:r>
          </w:p>
        </w:tc>
      </w:tr>
      <w:tr w:rsidR="00C64685" w:rsidRPr="00FB4F53" w14:paraId="234222E7" w14:textId="77777777" w:rsidTr="00537FF2">
        <w:trPr>
          <w:trHeight w:val="212"/>
        </w:trPr>
        <w:tc>
          <w:tcPr>
            <w:tcW w:w="851" w:type="dxa"/>
            <w:tcBorders>
              <w:top w:val="single" w:sz="4" w:space="0" w:color="auto"/>
              <w:bottom w:val="dotted" w:sz="4" w:space="0" w:color="auto"/>
            </w:tcBorders>
          </w:tcPr>
          <w:p w14:paraId="2FE8F9D4" w14:textId="77777777" w:rsidR="00C64685" w:rsidRPr="00FB4F53" w:rsidRDefault="00C64685" w:rsidP="00C64685">
            <w:pPr>
              <w:spacing w:line="200" w:lineRule="atLeast"/>
              <w:rPr>
                <w:rFonts w:cs="Arial"/>
                <w:szCs w:val="18"/>
              </w:rPr>
            </w:pPr>
          </w:p>
        </w:tc>
        <w:tc>
          <w:tcPr>
            <w:tcW w:w="1418" w:type="dxa"/>
            <w:tcBorders>
              <w:top w:val="single" w:sz="4" w:space="0" w:color="auto"/>
              <w:bottom w:val="dotted" w:sz="4" w:space="0" w:color="auto"/>
            </w:tcBorders>
          </w:tcPr>
          <w:p w14:paraId="17C500AD" w14:textId="77777777" w:rsidR="00C64685" w:rsidRPr="00FB4F53" w:rsidRDefault="00C64685" w:rsidP="00C64685">
            <w:pPr>
              <w:spacing w:line="200" w:lineRule="atLeast"/>
              <w:rPr>
                <w:rFonts w:cs="Arial"/>
                <w:szCs w:val="18"/>
              </w:rPr>
            </w:pPr>
          </w:p>
        </w:tc>
        <w:tc>
          <w:tcPr>
            <w:tcW w:w="4111" w:type="dxa"/>
            <w:tcBorders>
              <w:top w:val="single" w:sz="4" w:space="0" w:color="auto"/>
              <w:bottom w:val="dotted" w:sz="4" w:space="0" w:color="auto"/>
            </w:tcBorders>
          </w:tcPr>
          <w:p w14:paraId="7BB7AB56"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single" w:sz="4" w:space="0" w:color="auto"/>
              <w:bottom w:val="dotted" w:sz="4" w:space="0" w:color="auto"/>
            </w:tcBorders>
          </w:tcPr>
          <w:p w14:paraId="5034EED0"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single" w:sz="4" w:space="0" w:color="auto"/>
              <w:bottom w:val="dotted" w:sz="4" w:space="0" w:color="auto"/>
            </w:tcBorders>
          </w:tcPr>
          <w:p w14:paraId="19BA830C"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szCs w:val="18"/>
              </w:rPr>
            </w:pPr>
          </w:p>
        </w:tc>
      </w:tr>
      <w:tr w:rsidR="00C64685" w:rsidRPr="00FB4F53" w14:paraId="1D0FFC04" w14:textId="77777777" w:rsidTr="00537FF2">
        <w:trPr>
          <w:trHeight w:val="212"/>
        </w:trPr>
        <w:tc>
          <w:tcPr>
            <w:tcW w:w="851" w:type="dxa"/>
            <w:tcBorders>
              <w:top w:val="dotted" w:sz="4" w:space="0" w:color="auto"/>
              <w:bottom w:val="dotted" w:sz="4" w:space="0" w:color="auto"/>
            </w:tcBorders>
          </w:tcPr>
          <w:p w14:paraId="3B41AC98"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6187114B"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15AF4E6E"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1607FD2"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E14550E"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1A921C9E" w14:textId="77777777" w:rsidTr="00537FF2">
        <w:trPr>
          <w:trHeight w:val="212"/>
        </w:trPr>
        <w:tc>
          <w:tcPr>
            <w:tcW w:w="851" w:type="dxa"/>
            <w:tcBorders>
              <w:top w:val="dotted" w:sz="4" w:space="0" w:color="auto"/>
              <w:bottom w:val="dotted" w:sz="4" w:space="0" w:color="auto"/>
            </w:tcBorders>
          </w:tcPr>
          <w:p w14:paraId="0943E31F"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0C6CE28C"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483BD6DF"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3AAF03D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732952F"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2477A332" w14:textId="77777777" w:rsidTr="00537FF2">
        <w:trPr>
          <w:trHeight w:val="227"/>
        </w:trPr>
        <w:tc>
          <w:tcPr>
            <w:tcW w:w="851" w:type="dxa"/>
            <w:tcBorders>
              <w:top w:val="dotted" w:sz="4" w:space="0" w:color="auto"/>
              <w:bottom w:val="dotted" w:sz="4" w:space="0" w:color="auto"/>
            </w:tcBorders>
          </w:tcPr>
          <w:p w14:paraId="7260AC7E"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01C6487A"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2ED7169C"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0C8B318C"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52F88E4B"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75DFBB01" w14:textId="77777777" w:rsidTr="00537FF2">
        <w:trPr>
          <w:trHeight w:val="212"/>
        </w:trPr>
        <w:tc>
          <w:tcPr>
            <w:tcW w:w="851" w:type="dxa"/>
            <w:tcBorders>
              <w:top w:val="dotted" w:sz="4" w:space="0" w:color="auto"/>
              <w:bottom w:val="dotted" w:sz="4" w:space="0" w:color="auto"/>
            </w:tcBorders>
          </w:tcPr>
          <w:p w14:paraId="1CBC87BD"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07B01795"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09857245"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5F7D6AF3"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97CDAB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012671B9" w14:textId="77777777" w:rsidTr="00537FF2">
        <w:trPr>
          <w:trHeight w:val="227"/>
        </w:trPr>
        <w:tc>
          <w:tcPr>
            <w:tcW w:w="851" w:type="dxa"/>
            <w:tcBorders>
              <w:top w:val="dotted" w:sz="4" w:space="0" w:color="auto"/>
              <w:bottom w:val="dotted" w:sz="4" w:space="0" w:color="auto"/>
            </w:tcBorders>
          </w:tcPr>
          <w:p w14:paraId="2316005D"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dotted" w:sz="4" w:space="0" w:color="auto"/>
            </w:tcBorders>
          </w:tcPr>
          <w:p w14:paraId="1E18B1F3" w14:textId="77777777" w:rsidR="00C64685" w:rsidRPr="00FB4F53" w:rsidRDefault="00C64685" w:rsidP="00C64685">
            <w:pPr>
              <w:spacing w:line="200" w:lineRule="atLeast"/>
              <w:rPr>
                <w:rFonts w:cs="Arial"/>
                <w:szCs w:val="18"/>
              </w:rPr>
            </w:pPr>
          </w:p>
        </w:tc>
        <w:tc>
          <w:tcPr>
            <w:tcW w:w="4111" w:type="dxa"/>
            <w:tcBorders>
              <w:top w:val="dotted" w:sz="4" w:space="0" w:color="auto"/>
              <w:bottom w:val="dotted" w:sz="4" w:space="0" w:color="auto"/>
            </w:tcBorders>
          </w:tcPr>
          <w:p w14:paraId="346F79AA"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dotted" w:sz="4" w:space="0" w:color="auto"/>
            </w:tcBorders>
          </w:tcPr>
          <w:p w14:paraId="339B460D"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dotted" w:sz="4" w:space="0" w:color="auto"/>
            </w:tcBorders>
          </w:tcPr>
          <w:p w14:paraId="66DB2BA6"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r w:rsidR="00C64685" w:rsidRPr="00FB4F53" w14:paraId="686AEE8B" w14:textId="77777777" w:rsidTr="00537FF2">
        <w:trPr>
          <w:trHeight w:val="212"/>
        </w:trPr>
        <w:tc>
          <w:tcPr>
            <w:tcW w:w="851" w:type="dxa"/>
            <w:tcBorders>
              <w:top w:val="dotted" w:sz="4" w:space="0" w:color="auto"/>
              <w:bottom w:val="single" w:sz="6" w:space="0" w:color="000000"/>
            </w:tcBorders>
          </w:tcPr>
          <w:p w14:paraId="3AE587B2" w14:textId="77777777" w:rsidR="00C64685" w:rsidRPr="00FB4F53" w:rsidRDefault="00C64685" w:rsidP="00C64685">
            <w:pPr>
              <w:pStyle w:val="Lijstalinea"/>
              <w:spacing w:line="200" w:lineRule="atLeast"/>
              <w:rPr>
                <w:rFonts w:ascii="Verdana" w:hAnsi="Verdana" w:cs="Arial"/>
                <w:sz w:val="18"/>
                <w:szCs w:val="18"/>
              </w:rPr>
            </w:pPr>
          </w:p>
        </w:tc>
        <w:tc>
          <w:tcPr>
            <w:tcW w:w="1418" w:type="dxa"/>
            <w:tcBorders>
              <w:top w:val="dotted" w:sz="4" w:space="0" w:color="auto"/>
              <w:bottom w:val="single" w:sz="6" w:space="0" w:color="000000"/>
            </w:tcBorders>
          </w:tcPr>
          <w:p w14:paraId="12938811" w14:textId="77777777" w:rsidR="00C64685" w:rsidRPr="00FB4F53" w:rsidRDefault="00C64685" w:rsidP="00C64685">
            <w:pPr>
              <w:spacing w:line="200" w:lineRule="atLeast"/>
              <w:rPr>
                <w:rFonts w:cs="Arial"/>
                <w:szCs w:val="18"/>
              </w:rPr>
            </w:pPr>
          </w:p>
        </w:tc>
        <w:tc>
          <w:tcPr>
            <w:tcW w:w="4111" w:type="dxa"/>
            <w:tcBorders>
              <w:top w:val="dotted" w:sz="4" w:space="0" w:color="auto"/>
              <w:bottom w:val="single" w:sz="6" w:space="0" w:color="000000"/>
            </w:tcBorders>
          </w:tcPr>
          <w:p w14:paraId="40D7AF4B" w14:textId="77777777" w:rsidR="00C64685" w:rsidRPr="00FB4F53"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701" w:type="dxa"/>
            <w:tcBorders>
              <w:top w:val="dotted" w:sz="4" w:space="0" w:color="auto"/>
              <w:bottom w:val="single" w:sz="6" w:space="0" w:color="000000"/>
            </w:tcBorders>
          </w:tcPr>
          <w:p w14:paraId="2D6CB626"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c>
          <w:tcPr>
            <w:tcW w:w="1559" w:type="dxa"/>
            <w:tcBorders>
              <w:top w:val="dotted" w:sz="4" w:space="0" w:color="auto"/>
              <w:bottom w:val="single" w:sz="6" w:space="0" w:color="000000"/>
            </w:tcBorders>
          </w:tcPr>
          <w:p w14:paraId="3E94AAD8" w14:textId="77777777" w:rsidR="00C64685" w:rsidRPr="00FB4F53"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bCs/>
                <w:iCs/>
                <w:szCs w:val="18"/>
                <w:lang w:eastAsia="nl-NL"/>
              </w:rPr>
            </w:pPr>
          </w:p>
        </w:tc>
      </w:tr>
    </w:tbl>
    <w:p w14:paraId="694E2EAC" w14:textId="77777777" w:rsidR="00C64685" w:rsidRDefault="00C64685" w:rsidP="00E87EF2"/>
    <w:p w14:paraId="77617710" w14:textId="77777777" w:rsidR="00ED25E8" w:rsidRDefault="00ED25E8" w:rsidP="00E87EF2"/>
    <w:tbl>
      <w:tblPr>
        <w:tblStyle w:val="Tabelraster"/>
        <w:tblW w:w="9640" w:type="dxa"/>
        <w:tblInd w:w="-1310" w:type="dxa"/>
        <w:tblLook w:val="04A0" w:firstRow="1" w:lastRow="0" w:firstColumn="1" w:lastColumn="0" w:noHBand="0" w:noVBand="1"/>
      </w:tblPr>
      <w:tblGrid>
        <w:gridCol w:w="2880"/>
        <w:gridCol w:w="1570"/>
        <w:gridCol w:w="1570"/>
        <w:gridCol w:w="1570"/>
        <w:gridCol w:w="2050"/>
      </w:tblGrid>
      <w:tr w:rsidR="00041E67" w14:paraId="331C5D56" w14:textId="77777777" w:rsidTr="005D267C">
        <w:tc>
          <w:tcPr>
            <w:tcW w:w="9640" w:type="dxa"/>
            <w:gridSpan w:val="5"/>
            <w:shd w:val="clear" w:color="auto" w:fill="548DD4" w:themeFill="text2" w:themeFillTint="99"/>
          </w:tcPr>
          <w:p w14:paraId="7121A74E" w14:textId="77777777" w:rsidR="00041E67" w:rsidRDefault="00041E67" w:rsidP="005D267C">
            <w:r w:rsidRPr="00C56616">
              <w:rPr>
                <w:color w:val="FFFFFF" w:themeColor="background1"/>
                <w:szCs w:val="18"/>
              </w:rPr>
              <w:t>Autorisatie</w:t>
            </w:r>
          </w:p>
        </w:tc>
      </w:tr>
      <w:tr w:rsidR="00041E67" w14:paraId="0D025F57" w14:textId="77777777" w:rsidTr="005D267C">
        <w:tc>
          <w:tcPr>
            <w:tcW w:w="2880" w:type="dxa"/>
            <w:shd w:val="clear" w:color="auto" w:fill="B6DDE8" w:themeFill="accent5" w:themeFillTint="66"/>
          </w:tcPr>
          <w:p w14:paraId="62358BC6"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p>
        </w:tc>
        <w:tc>
          <w:tcPr>
            <w:tcW w:w="1570" w:type="dxa"/>
            <w:shd w:val="clear" w:color="auto" w:fill="B6DDE8" w:themeFill="accent5" w:themeFillTint="66"/>
          </w:tcPr>
          <w:p w14:paraId="3B401B79"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Naam</w:t>
            </w:r>
          </w:p>
        </w:tc>
        <w:tc>
          <w:tcPr>
            <w:tcW w:w="1570" w:type="dxa"/>
            <w:shd w:val="clear" w:color="auto" w:fill="B6DDE8" w:themeFill="accent5" w:themeFillTint="66"/>
          </w:tcPr>
          <w:p w14:paraId="256AC40E"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Bedrijfsnaam</w:t>
            </w:r>
          </w:p>
        </w:tc>
        <w:tc>
          <w:tcPr>
            <w:tcW w:w="1570" w:type="dxa"/>
            <w:shd w:val="clear" w:color="auto" w:fill="B6DDE8" w:themeFill="accent5" w:themeFillTint="66"/>
          </w:tcPr>
          <w:p w14:paraId="0BF0116D"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Datum</w:t>
            </w:r>
          </w:p>
        </w:tc>
        <w:tc>
          <w:tcPr>
            <w:tcW w:w="2050" w:type="dxa"/>
            <w:shd w:val="clear" w:color="auto" w:fill="B6DDE8" w:themeFill="accent5" w:themeFillTint="66"/>
          </w:tcPr>
          <w:p w14:paraId="13D928E4" w14:textId="77777777" w:rsidR="00041E67" w:rsidRPr="00C56616"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cs="Arial"/>
                <w:szCs w:val="18"/>
                <w:lang w:eastAsia="nl-NL"/>
              </w:rPr>
            </w:pPr>
            <w:r w:rsidRPr="00C56616">
              <w:rPr>
                <w:rFonts w:cs="Arial"/>
                <w:szCs w:val="18"/>
                <w:lang w:eastAsia="nl-NL"/>
              </w:rPr>
              <w:t>Handtekening</w:t>
            </w:r>
          </w:p>
        </w:tc>
      </w:tr>
      <w:tr w:rsidR="00041E67" w14:paraId="0902D1F6" w14:textId="77777777" w:rsidTr="005D267C">
        <w:tc>
          <w:tcPr>
            <w:tcW w:w="2880" w:type="dxa"/>
          </w:tcPr>
          <w:p w14:paraId="2F103C09" w14:textId="77777777" w:rsidR="00041E67" w:rsidRDefault="00041E67" w:rsidP="005D267C">
            <w:pPr>
              <w:pStyle w:val="Geenafstand"/>
              <w:spacing w:beforeAutospacing="0" w:afterAutospacing="0"/>
              <w:rPr>
                <w:szCs w:val="18"/>
                <w:lang w:val="nl-NL"/>
              </w:rPr>
            </w:pPr>
            <w:r>
              <w:rPr>
                <w:szCs w:val="18"/>
                <w:lang w:val="nl-NL"/>
              </w:rPr>
              <w:t>Opgesteld door:</w:t>
            </w:r>
          </w:p>
          <w:p w14:paraId="1CDBFE49" w14:textId="77777777" w:rsidR="00041E67" w:rsidRDefault="00041E67" w:rsidP="005D267C"/>
        </w:tc>
        <w:tc>
          <w:tcPr>
            <w:tcW w:w="1570" w:type="dxa"/>
          </w:tcPr>
          <w:p w14:paraId="3EB70844" w14:textId="77777777" w:rsidR="00041E67" w:rsidRPr="00E041A8" w:rsidRDefault="00041E67" w:rsidP="005D267C">
            <w:pPr>
              <w:spacing w:line="240" w:lineRule="auto"/>
              <w:rPr>
                <w:color w:val="000000"/>
                <w:szCs w:val="18"/>
              </w:rPr>
            </w:pPr>
          </w:p>
        </w:tc>
        <w:tc>
          <w:tcPr>
            <w:tcW w:w="1570" w:type="dxa"/>
          </w:tcPr>
          <w:p w14:paraId="0EC4F910" w14:textId="77777777" w:rsidR="00041E67" w:rsidRPr="00E041A8" w:rsidRDefault="00041E67" w:rsidP="005D267C">
            <w:pPr>
              <w:spacing w:line="240" w:lineRule="auto"/>
              <w:rPr>
                <w:color w:val="000000"/>
                <w:szCs w:val="18"/>
              </w:rPr>
            </w:pPr>
          </w:p>
        </w:tc>
        <w:tc>
          <w:tcPr>
            <w:tcW w:w="1570" w:type="dxa"/>
          </w:tcPr>
          <w:p w14:paraId="3593A4EB" w14:textId="77777777" w:rsidR="00041E67" w:rsidRPr="00E041A8" w:rsidRDefault="00041E67" w:rsidP="005D267C">
            <w:pPr>
              <w:spacing w:line="240" w:lineRule="auto"/>
              <w:rPr>
                <w:szCs w:val="18"/>
              </w:rPr>
            </w:pPr>
          </w:p>
        </w:tc>
        <w:tc>
          <w:tcPr>
            <w:tcW w:w="2050" w:type="dxa"/>
          </w:tcPr>
          <w:p w14:paraId="7C2A977F" w14:textId="77777777" w:rsidR="00041E67" w:rsidRDefault="00041E67" w:rsidP="005D267C"/>
        </w:tc>
      </w:tr>
      <w:tr w:rsidR="00041E67" w14:paraId="0E0106BE" w14:textId="77777777" w:rsidTr="005D267C">
        <w:tc>
          <w:tcPr>
            <w:tcW w:w="2880" w:type="dxa"/>
          </w:tcPr>
          <w:p w14:paraId="4C3D705B" w14:textId="77777777" w:rsidR="00041E67" w:rsidRDefault="00041E67" w:rsidP="005D267C">
            <w:pPr>
              <w:pStyle w:val="Geenafstand"/>
              <w:spacing w:beforeAutospacing="0" w:afterAutospacing="0"/>
              <w:rPr>
                <w:szCs w:val="18"/>
                <w:lang w:val="nl-NL"/>
              </w:rPr>
            </w:pPr>
            <w:r>
              <w:rPr>
                <w:szCs w:val="18"/>
                <w:lang w:val="nl-NL"/>
              </w:rPr>
              <w:t>Verificatie door:</w:t>
            </w:r>
          </w:p>
          <w:p w14:paraId="6C0C306B" w14:textId="77777777" w:rsidR="00041E67" w:rsidRDefault="00041E67" w:rsidP="005D267C">
            <w:pPr>
              <w:pStyle w:val="Geenafstand"/>
              <w:spacing w:beforeAutospacing="0" w:afterAutospacing="0"/>
              <w:rPr>
                <w:szCs w:val="18"/>
                <w:lang w:val="nl-NL"/>
              </w:rPr>
            </w:pPr>
          </w:p>
        </w:tc>
        <w:tc>
          <w:tcPr>
            <w:tcW w:w="1570" w:type="dxa"/>
          </w:tcPr>
          <w:p w14:paraId="2AAA5F26" w14:textId="77777777" w:rsidR="00041E67" w:rsidRPr="00E041A8" w:rsidRDefault="00041E67" w:rsidP="005D267C">
            <w:pPr>
              <w:spacing w:line="240" w:lineRule="auto"/>
              <w:rPr>
                <w:color w:val="000000"/>
                <w:szCs w:val="18"/>
              </w:rPr>
            </w:pPr>
          </w:p>
        </w:tc>
        <w:tc>
          <w:tcPr>
            <w:tcW w:w="1570" w:type="dxa"/>
          </w:tcPr>
          <w:p w14:paraId="65110C65" w14:textId="77777777" w:rsidR="00041E67" w:rsidRPr="00E041A8" w:rsidRDefault="00041E67" w:rsidP="005D267C">
            <w:pPr>
              <w:spacing w:line="240" w:lineRule="auto"/>
              <w:rPr>
                <w:color w:val="000000"/>
                <w:szCs w:val="18"/>
              </w:rPr>
            </w:pPr>
          </w:p>
        </w:tc>
        <w:tc>
          <w:tcPr>
            <w:tcW w:w="1570" w:type="dxa"/>
          </w:tcPr>
          <w:p w14:paraId="5A15657E" w14:textId="77777777" w:rsidR="00041E67" w:rsidRPr="00E041A8" w:rsidRDefault="00041E67" w:rsidP="005D267C">
            <w:pPr>
              <w:spacing w:line="240" w:lineRule="auto"/>
              <w:rPr>
                <w:szCs w:val="18"/>
              </w:rPr>
            </w:pPr>
          </w:p>
        </w:tc>
        <w:tc>
          <w:tcPr>
            <w:tcW w:w="2050" w:type="dxa"/>
          </w:tcPr>
          <w:p w14:paraId="01E374B5" w14:textId="77777777" w:rsidR="00041E67" w:rsidRDefault="00041E67" w:rsidP="005D267C"/>
        </w:tc>
      </w:tr>
      <w:tr w:rsidR="00041E67" w14:paraId="611EB99B" w14:textId="77777777" w:rsidTr="005D267C">
        <w:tc>
          <w:tcPr>
            <w:tcW w:w="2880" w:type="dxa"/>
          </w:tcPr>
          <w:p w14:paraId="586C6956" w14:textId="77777777" w:rsidR="00041E67" w:rsidRDefault="00041E67" w:rsidP="005D267C">
            <w:pPr>
              <w:pStyle w:val="Geenafstand"/>
              <w:spacing w:beforeAutospacing="0" w:afterAutospacing="0"/>
              <w:rPr>
                <w:szCs w:val="18"/>
              </w:rPr>
            </w:pPr>
            <w:proofErr w:type="spellStart"/>
            <w:r>
              <w:rPr>
                <w:szCs w:val="18"/>
              </w:rPr>
              <w:t>Akkoord</w:t>
            </w:r>
            <w:proofErr w:type="spellEnd"/>
            <w:r>
              <w:rPr>
                <w:szCs w:val="18"/>
              </w:rPr>
              <w:t xml:space="preserve"> </w:t>
            </w:r>
            <w:proofErr w:type="spellStart"/>
            <w:r>
              <w:rPr>
                <w:szCs w:val="18"/>
              </w:rPr>
              <w:t>namens</w:t>
            </w:r>
            <w:proofErr w:type="spellEnd"/>
            <w:r>
              <w:rPr>
                <w:szCs w:val="18"/>
              </w:rPr>
              <w:t xml:space="preserve"> </w:t>
            </w:r>
            <w:proofErr w:type="spellStart"/>
            <w:r>
              <w:rPr>
                <w:szCs w:val="18"/>
              </w:rPr>
              <w:t>opdrachtnemer</w:t>
            </w:r>
            <w:proofErr w:type="spellEnd"/>
            <w:r>
              <w:rPr>
                <w:szCs w:val="18"/>
              </w:rPr>
              <w:t xml:space="preserve"> </w:t>
            </w:r>
            <w:proofErr w:type="spellStart"/>
            <w:r>
              <w:rPr>
                <w:szCs w:val="18"/>
              </w:rPr>
              <w:t>ontwerp</w:t>
            </w:r>
            <w:proofErr w:type="spellEnd"/>
            <w:r>
              <w:rPr>
                <w:szCs w:val="18"/>
              </w:rPr>
              <w:t>:</w:t>
            </w:r>
          </w:p>
          <w:p w14:paraId="5211EF91" w14:textId="77777777" w:rsidR="004B2D5D" w:rsidRPr="00E041A8" w:rsidRDefault="004B2D5D" w:rsidP="005D267C">
            <w:pPr>
              <w:pStyle w:val="Geenafstand"/>
              <w:spacing w:beforeAutospacing="0" w:afterAutospacing="0"/>
              <w:rPr>
                <w:szCs w:val="18"/>
              </w:rPr>
            </w:pPr>
          </w:p>
        </w:tc>
        <w:tc>
          <w:tcPr>
            <w:tcW w:w="1570" w:type="dxa"/>
          </w:tcPr>
          <w:p w14:paraId="15207A06" w14:textId="77777777" w:rsidR="00041E67" w:rsidRPr="00E041A8" w:rsidRDefault="00041E67" w:rsidP="005D267C">
            <w:pPr>
              <w:spacing w:line="240" w:lineRule="auto"/>
              <w:rPr>
                <w:color w:val="000000"/>
                <w:szCs w:val="18"/>
              </w:rPr>
            </w:pPr>
          </w:p>
        </w:tc>
        <w:tc>
          <w:tcPr>
            <w:tcW w:w="1570" w:type="dxa"/>
          </w:tcPr>
          <w:p w14:paraId="19F604AF" w14:textId="77777777" w:rsidR="00041E67" w:rsidRPr="00E041A8" w:rsidRDefault="00041E67" w:rsidP="005D267C">
            <w:pPr>
              <w:spacing w:line="240" w:lineRule="auto"/>
              <w:rPr>
                <w:color w:val="000000"/>
                <w:szCs w:val="18"/>
              </w:rPr>
            </w:pPr>
          </w:p>
        </w:tc>
        <w:tc>
          <w:tcPr>
            <w:tcW w:w="1570" w:type="dxa"/>
          </w:tcPr>
          <w:p w14:paraId="0E1E7283" w14:textId="77777777" w:rsidR="00041E67" w:rsidRPr="00E041A8" w:rsidRDefault="00041E67" w:rsidP="005D267C">
            <w:pPr>
              <w:spacing w:line="240" w:lineRule="auto"/>
              <w:rPr>
                <w:szCs w:val="18"/>
              </w:rPr>
            </w:pPr>
          </w:p>
        </w:tc>
        <w:tc>
          <w:tcPr>
            <w:tcW w:w="2050" w:type="dxa"/>
          </w:tcPr>
          <w:p w14:paraId="411BC343" w14:textId="77777777" w:rsidR="00041E67" w:rsidRDefault="00041E67" w:rsidP="005D267C"/>
        </w:tc>
      </w:tr>
      <w:tr w:rsidR="00C10B36" w14:paraId="15AC72AD" w14:textId="77777777" w:rsidTr="005D267C">
        <w:tc>
          <w:tcPr>
            <w:tcW w:w="2880" w:type="dxa"/>
          </w:tcPr>
          <w:p w14:paraId="72C34819" w14:textId="77777777" w:rsidR="00C10B36" w:rsidRPr="00C10B36" w:rsidRDefault="00C10B36" w:rsidP="00C10B36">
            <w:pPr>
              <w:pStyle w:val="Geenafstand"/>
              <w:spacing w:beforeAutospacing="0" w:afterAutospacing="0"/>
              <w:rPr>
                <w:szCs w:val="18"/>
                <w:lang w:val="nl-NL"/>
              </w:rPr>
            </w:pPr>
            <w:r w:rsidRPr="00C10B36">
              <w:rPr>
                <w:szCs w:val="18"/>
                <w:lang w:val="nl-NL"/>
              </w:rPr>
              <w:t>Akkoord namens opdrachtnemer uitvoering</w:t>
            </w:r>
          </w:p>
          <w:p w14:paraId="48B1CA49" w14:textId="77777777" w:rsidR="00C10B36" w:rsidRDefault="00C10B36" w:rsidP="00C10B36">
            <w:pPr>
              <w:pStyle w:val="Geenafstand"/>
              <w:spacing w:beforeAutospacing="0" w:afterAutospacing="0"/>
              <w:rPr>
                <w:szCs w:val="18"/>
                <w:lang w:val="nl-NL"/>
              </w:rPr>
            </w:pPr>
            <w:r w:rsidRPr="00C10B36">
              <w:rPr>
                <w:szCs w:val="18"/>
                <w:lang w:val="nl-NL"/>
              </w:rPr>
              <w:t>(aannemer van het werk):</w:t>
            </w:r>
          </w:p>
          <w:p w14:paraId="67AA3F3D" w14:textId="77777777" w:rsidR="004B2D5D" w:rsidRPr="00C10B36" w:rsidRDefault="004B2D5D" w:rsidP="00C10B36">
            <w:pPr>
              <w:pStyle w:val="Geenafstand"/>
              <w:spacing w:beforeAutospacing="0" w:afterAutospacing="0"/>
              <w:rPr>
                <w:szCs w:val="18"/>
                <w:lang w:val="nl-NL"/>
              </w:rPr>
            </w:pPr>
          </w:p>
        </w:tc>
        <w:tc>
          <w:tcPr>
            <w:tcW w:w="1570" w:type="dxa"/>
          </w:tcPr>
          <w:p w14:paraId="0948F682" w14:textId="77777777" w:rsidR="00C10B36" w:rsidRPr="00E041A8" w:rsidRDefault="00C10B36" w:rsidP="005D267C">
            <w:pPr>
              <w:spacing w:line="240" w:lineRule="auto"/>
              <w:rPr>
                <w:color w:val="000000"/>
                <w:szCs w:val="18"/>
              </w:rPr>
            </w:pPr>
          </w:p>
        </w:tc>
        <w:tc>
          <w:tcPr>
            <w:tcW w:w="1570" w:type="dxa"/>
          </w:tcPr>
          <w:p w14:paraId="4F25898E" w14:textId="77777777" w:rsidR="00C10B36" w:rsidRPr="00E041A8" w:rsidRDefault="00C10B36" w:rsidP="005D267C">
            <w:pPr>
              <w:spacing w:line="240" w:lineRule="auto"/>
              <w:rPr>
                <w:color w:val="000000"/>
                <w:szCs w:val="18"/>
              </w:rPr>
            </w:pPr>
          </w:p>
        </w:tc>
        <w:tc>
          <w:tcPr>
            <w:tcW w:w="1570" w:type="dxa"/>
          </w:tcPr>
          <w:p w14:paraId="6E1AEC7E" w14:textId="77777777" w:rsidR="00C10B36" w:rsidRPr="00E041A8" w:rsidRDefault="00C10B36" w:rsidP="005D267C">
            <w:pPr>
              <w:spacing w:line="240" w:lineRule="auto"/>
              <w:rPr>
                <w:szCs w:val="18"/>
              </w:rPr>
            </w:pPr>
          </w:p>
        </w:tc>
        <w:tc>
          <w:tcPr>
            <w:tcW w:w="2050" w:type="dxa"/>
          </w:tcPr>
          <w:p w14:paraId="19EF8ACC" w14:textId="77777777" w:rsidR="00C10B36" w:rsidRDefault="00C10B36" w:rsidP="005D267C"/>
        </w:tc>
      </w:tr>
      <w:tr w:rsidR="00C10B36" w14:paraId="0B1BEF55" w14:textId="77777777" w:rsidTr="005D267C">
        <w:tc>
          <w:tcPr>
            <w:tcW w:w="2880" w:type="dxa"/>
          </w:tcPr>
          <w:p w14:paraId="13B82407" w14:textId="77777777" w:rsidR="00C10B36" w:rsidRDefault="00C10B36" w:rsidP="005D267C">
            <w:pPr>
              <w:pStyle w:val="Geenafstand"/>
              <w:spacing w:beforeAutospacing="0" w:afterAutospacing="0"/>
              <w:rPr>
                <w:szCs w:val="18"/>
                <w:lang w:val="nl-NL"/>
              </w:rPr>
            </w:pPr>
            <w:r w:rsidRPr="00EA34CD">
              <w:rPr>
                <w:szCs w:val="18"/>
                <w:lang w:val="nl-NL"/>
              </w:rPr>
              <w:t>Ontvangen plus akkoord namens opdrachtgever</w:t>
            </w:r>
            <w:r>
              <w:rPr>
                <w:szCs w:val="18"/>
                <w:lang w:val="nl-NL"/>
              </w:rPr>
              <w:t>:</w:t>
            </w:r>
          </w:p>
          <w:p w14:paraId="1A4AD778" w14:textId="77777777" w:rsidR="004B2D5D" w:rsidRPr="00EF1E54" w:rsidRDefault="004B2D5D" w:rsidP="005D267C">
            <w:pPr>
              <w:pStyle w:val="Geenafstand"/>
              <w:spacing w:beforeAutospacing="0" w:afterAutospacing="0"/>
              <w:rPr>
                <w:szCs w:val="18"/>
                <w:lang w:val="nl-NL"/>
              </w:rPr>
            </w:pPr>
          </w:p>
        </w:tc>
        <w:tc>
          <w:tcPr>
            <w:tcW w:w="1570" w:type="dxa"/>
          </w:tcPr>
          <w:p w14:paraId="4438CF8A" w14:textId="77777777" w:rsidR="00C10B36" w:rsidRPr="00E041A8" w:rsidRDefault="00C10B36" w:rsidP="005D267C">
            <w:pPr>
              <w:spacing w:line="240" w:lineRule="auto"/>
              <w:rPr>
                <w:color w:val="000000"/>
                <w:szCs w:val="18"/>
                <w:highlight w:val="yellow"/>
              </w:rPr>
            </w:pPr>
          </w:p>
        </w:tc>
        <w:tc>
          <w:tcPr>
            <w:tcW w:w="1570" w:type="dxa"/>
          </w:tcPr>
          <w:p w14:paraId="527EBCC5" w14:textId="77777777" w:rsidR="00C10B36" w:rsidRPr="00E041A8" w:rsidRDefault="00C10B36" w:rsidP="005D267C">
            <w:pPr>
              <w:spacing w:line="240" w:lineRule="auto"/>
              <w:rPr>
                <w:color w:val="000000"/>
                <w:szCs w:val="18"/>
                <w:highlight w:val="yellow"/>
              </w:rPr>
            </w:pPr>
          </w:p>
        </w:tc>
        <w:tc>
          <w:tcPr>
            <w:tcW w:w="1570" w:type="dxa"/>
          </w:tcPr>
          <w:p w14:paraId="631CB106" w14:textId="77777777" w:rsidR="00C10B36" w:rsidRPr="00E041A8" w:rsidRDefault="00C10B36" w:rsidP="005D267C">
            <w:pPr>
              <w:spacing w:line="240" w:lineRule="auto"/>
              <w:rPr>
                <w:szCs w:val="18"/>
              </w:rPr>
            </w:pPr>
          </w:p>
        </w:tc>
        <w:tc>
          <w:tcPr>
            <w:tcW w:w="2050" w:type="dxa"/>
          </w:tcPr>
          <w:p w14:paraId="5EC01CC1" w14:textId="77777777" w:rsidR="00C10B36" w:rsidRDefault="00C10B36" w:rsidP="005D267C"/>
        </w:tc>
      </w:tr>
    </w:tbl>
    <w:p w14:paraId="49B953D7" w14:textId="77777777" w:rsidR="00041E67" w:rsidRDefault="00041E67" w:rsidP="00E87EF2"/>
    <w:p w14:paraId="65D22F47" w14:textId="77777777" w:rsidR="00C250DD" w:rsidRPr="006E0828" w:rsidRDefault="00C250DD" w:rsidP="00E87EF2">
      <w:pPr>
        <w:sectPr w:rsidR="00C250DD" w:rsidRPr="006E0828"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B6C9E45" w14:textId="77777777" w:rsidR="009D3838" w:rsidRDefault="009D3838" w:rsidP="009D3838">
      <w:pPr>
        <w:pStyle w:val="Kop1"/>
      </w:pPr>
      <w:bookmarkStart w:id="11" w:name="start"/>
      <w:bookmarkStart w:id="12" w:name="_Toc245963697"/>
      <w:bookmarkEnd w:id="11"/>
      <w:bookmarkEnd w:id="12"/>
      <w:r>
        <w:lastRenderedPageBreak/>
        <w:t>Projectgegevens</w:t>
      </w:r>
    </w:p>
    <w:p w14:paraId="210090FD" w14:textId="77777777" w:rsidR="009D3838" w:rsidRDefault="00CF7BF4" w:rsidP="009D3838">
      <w:pPr>
        <w:pStyle w:val="Kop2"/>
      </w:pPr>
      <w:r>
        <w:t>Beschrijving van het werk</w:t>
      </w:r>
    </w:p>
    <w:p w14:paraId="2DC6FE2C" w14:textId="77777777" w:rsidR="009D3838" w:rsidRDefault="009D3838" w:rsidP="009D3838"/>
    <w:p w14:paraId="4611A3AB" w14:textId="77777777" w:rsidR="009D3838" w:rsidRDefault="009D3838" w:rsidP="009D3838">
      <w:pPr>
        <w:spacing w:line="220" w:lineRule="exact"/>
        <w:rPr>
          <w:rFonts w:cs="Arial"/>
          <w:szCs w:val="18"/>
        </w:rPr>
      </w:pPr>
      <w:r w:rsidRPr="006E0828">
        <w:rPr>
          <w:rFonts w:cs="Arial"/>
          <w:szCs w:val="18"/>
        </w:rPr>
        <w:t>Dit V&amp;G-</w:t>
      </w:r>
      <w:r>
        <w:rPr>
          <w:rFonts w:cs="Arial"/>
          <w:szCs w:val="18"/>
        </w:rPr>
        <w:t>plan</w:t>
      </w:r>
      <w:r w:rsidRPr="006E0828">
        <w:rPr>
          <w:rFonts w:cs="Arial"/>
          <w:szCs w:val="18"/>
        </w:rPr>
        <w:t xml:space="preserve"> betreft </w:t>
      </w:r>
      <w:r w:rsidR="00806BFE">
        <w:rPr>
          <w:rFonts w:cs="Arial"/>
          <w:szCs w:val="18"/>
        </w:rPr>
        <w:t>het vervangen van de gevellift</w:t>
      </w:r>
      <w:r w:rsidR="00694AE5">
        <w:rPr>
          <w:rFonts w:cs="Arial"/>
          <w:szCs w:val="18"/>
        </w:rPr>
        <w:t>en</w:t>
      </w:r>
      <w:r w:rsidR="00806BFE">
        <w:rPr>
          <w:rFonts w:cs="Arial"/>
          <w:szCs w:val="18"/>
        </w:rPr>
        <w:t xml:space="preserve"> Turfmarkt 147 te Den Haag </w:t>
      </w:r>
      <w:r w:rsidRPr="006E0828">
        <w:rPr>
          <w:rFonts w:cs="Arial"/>
          <w:szCs w:val="18"/>
        </w:rPr>
        <w:t xml:space="preserve"> is gebaseerd op onderstaande </w:t>
      </w:r>
      <w:r w:rsidR="00041E67">
        <w:rPr>
          <w:rFonts w:cs="Arial"/>
          <w:szCs w:val="18"/>
        </w:rPr>
        <w:t xml:space="preserve">documenten / </w:t>
      </w:r>
      <w:r w:rsidRPr="006E0828">
        <w:rPr>
          <w:rFonts w:cs="Arial"/>
          <w:szCs w:val="18"/>
        </w:rPr>
        <w:t>schetsen / tekeningen van de versie:</w:t>
      </w:r>
    </w:p>
    <w:p w14:paraId="2DC0AE1D" w14:textId="77777777" w:rsidR="009D3838" w:rsidRDefault="009D3838" w:rsidP="009D3838">
      <w:pPr>
        <w:spacing w:line="220" w:lineRule="exact"/>
        <w:rPr>
          <w:rFonts w:cs="Arial"/>
          <w:szCs w:val="18"/>
        </w:rPr>
      </w:pPr>
    </w:p>
    <w:p w14:paraId="53E463F4" w14:textId="77777777" w:rsidR="00806BFE" w:rsidRPr="00806BFE" w:rsidRDefault="00806BFE" w:rsidP="00DE4BC5">
      <w:pPr>
        <w:pStyle w:val="Lijstalinea"/>
        <w:numPr>
          <w:ilvl w:val="0"/>
          <w:numId w:val="8"/>
        </w:numPr>
        <w:spacing w:line="220" w:lineRule="exact"/>
        <w:ind w:left="284" w:hanging="284"/>
        <w:rPr>
          <w:szCs w:val="18"/>
        </w:rPr>
      </w:pPr>
      <w:r w:rsidRPr="00806BFE">
        <w:rPr>
          <w:rFonts w:ascii="Verdana" w:hAnsi="Verdana"/>
          <w:sz w:val="18"/>
          <w:szCs w:val="18"/>
        </w:rPr>
        <w:t>Rapportage Deerns alternatieve oplossingen, scenario 3 d.d. 1 april 2022</w:t>
      </w:r>
    </w:p>
    <w:p w14:paraId="7BDB642C" w14:textId="77777777" w:rsidR="009D3838" w:rsidRDefault="009D3838" w:rsidP="009D3838"/>
    <w:p w14:paraId="2A9EF8B4" w14:textId="77777777" w:rsidR="009D3838" w:rsidRPr="006E0828" w:rsidRDefault="009D3838" w:rsidP="009D3838">
      <w:r w:rsidRPr="006E0828">
        <w:t>Het project bestaat uit:</w:t>
      </w:r>
    </w:p>
    <w:p w14:paraId="2FB7C9AA" w14:textId="77777777" w:rsidR="009D3838" w:rsidRDefault="009D3838" w:rsidP="009D3838"/>
    <w:p w14:paraId="38C0420B" w14:textId="77777777" w:rsidR="009D3838" w:rsidRPr="00950F63" w:rsidRDefault="00806BFE" w:rsidP="003F697B">
      <w:pPr>
        <w:pStyle w:val="Lijstalinea"/>
        <w:numPr>
          <w:ilvl w:val="0"/>
          <w:numId w:val="6"/>
        </w:numPr>
        <w:ind w:left="284" w:hanging="284"/>
        <w:rPr>
          <w:rFonts w:ascii="Verdana" w:hAnsi="Verdana"/>
          <w:sz w:val="18"/>
          <w:szCs w:val="18"/>
        </w:rPr>
      </w:pPr>
      <w:r>
        <w:rPr>
          <w:rFonts w:ascii="Verdana" w:hAnsi="Verdana"/>
          <w:sz w:val="18"/>
          <w:szCs w:val="18"/>
        </w:rPr>
        <w:t>Het vervangen van de gevellift</w:t>
      </w:r>
      <w:r w:rsidR="00694AE5">
        <w:rPr>
          <w:rFonts w:ascii="Verdana" w:hAnsi="Verdana"/>
          <w:sz w:val="18"/>
          <w:szCs w:val="18"/>
        </w:rPr>
        <w:t>en op de daken van de torens A en C.</w:t>
      </w:r>
    </w:p>
    <w:p w14:paraId="42B27E2E" w14:textId="77777777" w:rsidR="009D3838" w:rsidRPr="006E0828" w:rsidRDefault="009D3838" w:rsidP="009D3838"/>
    <w:p w14:paraId="549F90EA" w14:textId="77777777" w:rsidR="009D3838" w:rsidRPr="006E0828" w:rsidRDefault="009D3838" w:rsidP="009D3838">
      <w:pPr>
        <w:tabs>
          <w:tab w:val="left" w:pos="5245"/>
        </w:tabs>
      </w:pPr>
      <w:r w:rsidRPr="006E0828">
        <w:t xml:space="preserve">Het project bevindt zich </w:t>
      </w:r>
      <w:r w:rsidR="00950F63">
        <w:t>niet</w:t>
      </w:r>
      <w:r w:rsidRPr="006E0828">
        <w:t xml:space="preserve"> in een binnenstedelijke omgeving.</w:t>
      </w:r>
    </w:p>
    <w:p w14:paraId="0887318F" w14:textId="77777777" w:rsidR="009D3838" w:rsidRPr="006E0828" w:rsidRDefault="009D3838" w:rsidP="009D3838">
      <w:pPr>
        <w:tabs>
          <w:tab w:val="left" w:pos="5245"/>
        </w:tabs>
      </w:pPr>
    </w:p>
    <w:p w14:paraId="4584F88A" w14:textId="77777777" w:rsidR="009D3838" w:rsidRPr="006E0828" w:rsidRDefault="009D3838" w:rsidP="009D3838">
      <w:pPr>
        <w:tabs>
          <w:tab w:val="left" w:pos="3969"/>
        </w:tabs>
      </w:pPr>
      <w:r w:rsidRPr="006E0828">
        <w:t xml:space="preserve">Sloopwerkzaamheden </w:t>
      </w:r>
      <w:r w:rsidRPr="006E0828">
        <w:tab/>
        <w:t xml:space="preserve">: </w:t>
      </w:r>
      <w:r w:rsidR="00950F63">
        <w:t>n.v.t.</w:t>
      </w:r>
    </w:p>
    <w:p w14:paraId="193FABD0" w14:textId="77777777" w:rsidR="00B02E86" w:rsidRDefault="00B02E86" w:rsidP="009D3838">
      <w:pPr>
        <w:tabs>
          <w:tab w:val="left" w:pos="3969"/>
        </w:tabs>
      </w:pPr>
      <w:r>
        <w:t>Infra</w:t>
      </w:r>
      <w:r>
        <w:tab/>
        <w:t xml:space="preserve">: </w:t>
      </w:r>
      <w:r w:rsidR="00950F63">
        <w:t>n.v.t.</w:t>
      </w:r>
    </w:p>
    <w:p w14:paraId="3AAF10B2" w14:textId="77777777" w:rsidR="009D3838" w:rsidRPr="006E0828" w:rsidRDefault="009D3838" w:rsidP="009D3838">
      <w:pPr>
        <w:tabs>
          <w:tab w:val="left" w:pos="3969"/>
        </w:tabs>
      </w:pPr>
      <w:r w:rsidRPr="006E0828">
        <w:t>Bouwsysteem</w:t>
      </w:r>
      <w:r w:rsidRPr="006E0828">
        <w:tab/>
        <w:t xml:space="preserve">: </w:t>
      </w:r>
      <w:r w:rsidR="00950F63">
        <w:t>n.v.t.</w:t>
      </w:r>
    </w:p>
    <w:p w14:paraId="6920571A" w14:textId="77777777" w:rsidR="009D3838" w:rsidRPr="006E0828" w:rsidRDefault="009D3838" w:rsidP="009D3838">
      <w:pPr>
        <w:tabs>
          <w:tab w:val="left" w:pos="3969"/>
        </w:tabs>
      </w:pPr>
      <w:r w:rsidRPr="006E0828">
        <w:t>Adres/</w:t>
      </w:r>
      <w:r w:rsidR="00041E67">
        <w:t>locatie</w:t>
      </w:r>
      <w:r>
        <w:tab/>
      </w:r>
      <w:r w:rsidRPr="006E0828">
        <w:t xml:space="preserve">: </w:t>
      </w:r>
      <w:r w:rsidR="00806BFE">
        <w:t>Turfmarkt 147 te Den Haag</w:t>
      </w:r>
    </w:p>
    <w:p w14:paraId="18BA6381" w14:textId="77777777" w:rsidR="009D3838" w:rsidRPr="006E0828" w:rsidRDefault="009D3838" w:rsidP="009D3838">
      <w:pPr>
        <w:tabs>
          <w:tab w:val="left" w:pos="3969"/>
        </w:tabs>
      </w:pPr>
      <w:r w:rsidRPr="006E0828">
        <w:t xml:space="preserve">Telefoon </w:t>
      </w:r>
      <w:r w:rsidRPr="006E0828">
        <w:tab/>
        <w:t xml:space="preserve">: </w:t>
      </w:r>
      <w:r w:rsidR="00950F63">
        <w:rPr>
          <w:szCs w:val="18"/>
        </w:rPr>
        <w:t>-</w:t>
      </w:r>
      <w:r w:rsidRPr="006E0828">
        <w:tab/>
      </w:r>
    </w:p>
    <w:p w14:paraId="41880449" w14:textId="77777777" w:rsidR="009D3838" w:rsidRPr="006E0828" w:rsidRDefault="009D3838" w:rsidP="009D3838">
      <w:pPr>
        <w:tabs>
          <w:tab w:val="left" w:pos="3969"/>
        </w:tabs>
      </w:pPr>
    </w:p>
    <w:p w14:paraId="1A1935BF" w14:textId="38176836" w:rsidR="009D3838" w:rsidRPr="006E0828" w:rsidRDefault="009D3838" w:rsidP="009D3838">
      <w:pPr>
        <w:tabs>
          <w:tab w:val="left" w:pos="3969"/>
        </w:tabs>
      </w:pPr>
      <w:r w:rsidRPr="006E0828">
        <w:t>Geplande aanvangsdatum</w:t>
      </w:r>
      <w:r w:rsidRPr="006E0828">
        <w:tab/>
        <w:t xml:space="preserve">: </w:t>
      </w:r>
    </w:p>
    <w:p w14:paraId="542F8FF7" w14:textId="77777777" w:rsidR="009D3838" w:rsidRPr="006E0828" w:rsidRDefault="009D3838" w:rsidP="009D3838">
      <w:pPr>
        <w:tabs>
          <w:tab w:val="left" w:pos="3969"/>
        </w:tabs>
      </w:pPr>
      <w:r w:rsidRPr="006E0828">
        <w:t>Geplande uitvoeringstijd</w:t>
      </w:r>
      <w:r w:rsidRPr="006E0828">
        <w:tab/>
        <w:t xml:space="preserve">: </w:t>
      </w:r>
      <w:r w:rsidR="00950F63">
        <w:rPr>
          <w:szCs w:val="18"/>
        </w:rPr>
        <w:t xml:space="preserve">ca. </w:t>
      </w:r>
      <w:r w:rsidR="00806BFE">
        <w:rPr>
          <w:szCs w:val="18"/>
        </w:rPr>
        <w:t>6 weken</w:t>
      </w:r>
    </w:p>
    <w:p w14:paraId="3FB2DDAF" w14:textId="77777777" w:rsidR="009D3838" w:rsidRPr="006E0828" w:rsidRDefault="009D3838" w:rsidP="009D3838">
      <w:pPr>
        <w:tabs>
          <w:tab w:val="left" w:pos="3969"/>
        </w:tabs>
      </w:pPr>
      <w:r w:rsidRPr="006E0828">
        <w:t>Vermoedelijk maximum werkdagen</w:t>
      </w:r>
      <w:r w:rsidRPr="006E0828">
        <w:tab/>
        <w:t xml:space="preserve">: </w:t>
      </w:r>
      <w:r w:rsidR="00950F63">
        <w:rPr>
          <w:szCs w:val="18"/>
        </w:rPr>
        <w:t xml:space="preserve">ca. </w:t>
      </w:r>
      <w:r w:rsidR="00806BFE">
        <w:rPr>
          <w:szCs w:val="18"/>
        </w:rPr>
        <w:t>3</w:t>
      </w:r>
      <w:r w:rsidR="00950F63">
        <w:rPr>
          <w:szCs w:val="18"/>
        </w:rPr>
        <w:t>0 dagen</w:t>
      </w:r>
    </w:p>
    <w:p w14:paraId="4BEF4C14" w14:textId="77777777" w:rsidR="009D3838" w:rsidRDefault="009D3838" w:rsidP="009D3838">
      <w:pPr>
        <w:tabs>
          <w:tab w:val="left" w:pos="3969"/>
        </w:tabs>
      </w:pPr>
      <w:r w:rsidRPr="006E0828">
        <w:t>Vermoedelijk maximum aantal mensdagen</w:t>
      </w:r>
      <w:r w:rsidRPr="006E0828">
        <w:tab/>
        <w:t xml:space="preserve">: </w:t>
      </w:r>
      <w:r w:rsidR="00806BFE">
        <w:t>ca. 150</w:t>
      </w:r>
    </w:p>
    <w:p w14:paraId="36467C60" w14:textId="77777777" w:rsidR="009D3838" w:rsidRDefault="009D3838" w:rsidP="009D3838">
      <w:pPr>
        <w:tabs>
          <w:tab w:val="left" w:pos="3969"/>
        </w:tabs>
      </w:pPr>
      <w:r w:rsidRPr="006E0828">
        <w:t xml:space="preserve">Vermoedelijk aantal </w:t>
      </w:r>
      <w:r>
        <w:t>(onder)aannemers</w:t>
      </w:r>
      <w:r w:rsidRPr="006E0828">
        <w:tab/>
        <w:t xml:space="preserve">: </w:t>
      </w:r>
      <w:r w:rsidR="00950F63">
        <w:rPr>
          <w:szCs w:val="18"/>
        </w:rPr>
        <w:t xml:space="preserve">ca. </w:t>
      </w:r>
      <w:r w:rsidR="00806BFE">
        <w:rPr>
          <w:szCs w:val="18"/>
        </w:rPr>
        <w:t>2</w:t>
      </w:r>
    </w:p>
    <w:p w14:paraId="491E31F0" w14:textId="77777777" w:rsidR="00D635D4" w:rsidRDefault="00D635D4" w:rsidP="00D635D4">
      <w:pPr>
        <w:tabs>
          <w:tab w:val="left" w:pos="3969"/>
        </w:tabs>
      </w:pPr>
      <w:r>
        <w:t>Meldplicht bouwwerk, conform artikel 2.27</w:t>
      </w:r>
      <w:r w:rsidRPr="006E0828">
        <w:tab/>
        <w:t xml:space="preserve">: </w:t>
      </w:r>
      <w:r w:rsidR="00950F63">
        <w:rPr>
          <w:szCs w:val="18"/>
        </w:rPr>
        <w:t>Ja</w:t>
      </w:r>
    </w:p>
    <w:p w14:paraId="266E8D78" w14:textId="77777777" w:rsidR="009D3838" w:rsidRDefault="009D3838" w:rsidP="009D3838">
      <w:pPr>
        <w:spacing w:line="240" w:lineRule="auto"/>
        <w:rPr>
          <w:rFonts w:cs="Arial"/>
          <w:b/>
          <w:bCs/>
          <w:iCs/>
          <w:szCs w:val="28"/>
        </w:rPr>
      </w:pPr>
      <w:r>
        <w:br w:type="page"/>
      </w:r>
    </w:p>
    <w:p w14:paraId="7A3600CB" w14:textId="77777777" w:rsidR="009D3838" w:rsidRDefault="009D3838" w:rsidP="009D3838">
      <w:pPr>
        <w:pStyle w:val="Kop2"/>
      </w:pPr>
      <w:r>
        <w:lastRenderedPageBreak/>
        <w:t>Betrokken partijen</w:t>
      </w:r>
    </w:p>
    <w:p w14:paraId="04C9618A" w14:textId="77777777" w:rsidR="009D3838" w:rsidRPr="0042390E" w:rsidRDefault="009D3838" w:rsidP="009D3838"/>
    <w:p w14:paraId="3CAF8CED" w14:textId="77777777" w:rsidR="009D3838" w:rsidRPr="00524FB0" w:rsidRDefault="009D3838" w:rsidP="009D3838">
      <w:pPr>
        <w:pStyle w:val="Kop3"/>
      </w:pPr>
      <w:r w:rsidRPr="00524FB0">
        <w:t>Projectfase Ontwerp</w:t>
      </w:r>
    </w:p>
    <w:p w14:paraId="35BE36DE" w14:textId="77777777" w:rsidR="009D3838" w:rsidRDefault="009D3838" w:rsidP="009D3838">
      <w:r>
        <w:t xml:space="preserve">Opdrachtgever </w:t>
      </w:r>
    </w:p>
    <w:p w14:paraId="5D4BA329" w14:textId="77777777" w:rsidR="009D3838" w:rsidRDefault="00D635D4" w:rsidP="009D3838">
      <w:pPr>
        <w:tabs>
          <w:tab w:val="left" w:pos="1560"/>
        </w:tabs>
      </w:pPr>
      <w:r>
        <w:t>Bedrijfsn</w:t>
      </w:r>
      <w:r w:rsidR="009D3838">
        <w:t>aam</w:t>
      </w:r>
      <w:r w:rsidR="009D3838">
        <w:tab/>
        <w:t xml:space="preserve">: </w:t>
      </w:r>
      <w:r w:rsidR="009A7AD5">
        <w:rPr>
          <w:szCs w:val="18"/>
        </w:rPr>
        <w:t>Rijksvastgoedbedrijf</w:t>
      </w:r>
    </w:p>
    <w:p w14:paraId="39BF44CB" w14:textId="77777777" w:rsidR="009D3838" w:rsidRDefault="009D3838" w:rsidP="009D3838">
      <w:pPr>
        <w:tabs>
          <w:tab w:val="left" w:pos="1560"/>
        </w:tabs>
      </w:pPr>
      <w:r>
        <w:t>Postbus/Adres</w:t>
      </w:r>
      <w:r>
        <w:tab/>
        <w:t xml:space="preserve">: </w:t>
      </w:r>
      <w:r w:rsidR="009A7AD5">
        <w:rPr>
          <w:szCs w:val="18"/>
        </w:rPr>
        <w:t>Korte Voorhout 7</w:t>
      </w:r>
    </w:p>
    <w:p w14:paraId="79BF04F9" w14:textId="77777777" w:rsidR="009D3838" w:rsidRDefault="009D3838" w:rsidP="009D3838">
      <w:pPr>
        <w:tabs>
          <w:tab w:val="left" w:pos="1560"/>
        </w:tabs>
      </w:pPr>
      <w:r>
        <w:t>Postcode/Plaats</w:t>
      </w:r>
      <w:r>
        <w:tab/>
        <w:t xml:space="preserve">: </w:t>
      </w:r>
      <w:r w:rsidR="009A7AD5">
        <w:rPr>
          <w:szCs w:val="18"/>
        </w:rPr>
        <w:t>2511 CW Den Haag</w:t>
      </w:r>
    </w:p>
    <w:p w14:paraId="302EAD82" w14:textId="77777777" w:rsidR="00D635D4" w:rsidRDefault="00D635D4" w:rsidP="00D635D4">
      <w:pPr>
        <w:tabs>
          <w:tab w:val="left" w:pos="1560"/>
        </w:tabs>
      </w:pPr>
      <w:r>
        <w:t>Contactpersoon</w:t>
      </w:r>
      <w:r>
        <w:tab/>
        <w:t xml:space="preserve">: </w:t>
      </w:r>
      <w:r w:rsidR="009A7AD5">
        <w:rPr>
          <w:szCs w:val="18"/>
        </w:rPr>
        <w:t>Leo Bouman</w:t>
      </w:r>
    </w:p>
    <w:p w14:paraId="09C3212E" w14:textId="77777777" w:rsidR="009D3838" w:rsidRDefault="009D3838" w:rsidP="009D3838">
      <w:pPr>
        <w:tabs>
          <w:tab w:val="left" w:pos="1560"/>
        </w:tabs>
      </w:pPr>
      <w:r>
        <w:t>Tel</w:t>
      </w:r>
      <w:r w:rsidR="00F259F3">
        <w:t>e</w:t>
      </w:r>
      <w:r>
        <w:t>foon</w:t>
      </w:r>
      <w:r>
        <w:tab/>
        <w:t xml:space="preserve">: </w:t>
      </w:r>
      <w:r w:rsidR="009A7AD5">
        <w:rPr>
          <w:szCs w:val="18"/>
        </w:rPr>
        <w:t>06 2163 3752</w:t>
      </w:r>
    </w:p>
    <w:p w14:paraId="1DDCAA18" w14:textId="77777777" w:rsidR="009D3838" w:rsidRDefault="009D3838" w:rsidP="009D3838">
      <w:pPr>
        <w:tabs>
          <w:tab w:val="left" w:pos="1560"/>
        </w:tabs>
        <w:rPr>
          <w:szCs w:val="18"/>
        </w:rPr>
      </w:pPr>
      <w:r>
        <w:t>E-mail</w:t>
      </w:r>
      <w:r>
        <w:tab/>
        <w:t xml:space="preserve">: </w:t>
      </w:r>
      <w:r w:rsidR="009A7AD5">
        <w:rPr>
          <w:szCs w:val="18"/>
        </w:rPr>
        <w:t>leo.bouman@rijksoverheid.nl</w:t>
      </w:r>
    </w:p>
    <w:p w14:paraId="35762007" w14:textId="77777777" w:rsidR="009D3838" w:rsidRDefault="009D3838" w:rsidP="009D3838">
      <w:pPr>
        <w:tabs>
          <w:tab w:val="left" w:pos="1560"/>
        </w:tabs>
        <w:rPr>
          <w:szCs w:val="18"/>
        </w:rPr>
      </w:pPr>
    </w:p>
    <w:p w14:paraId="0FB7870F" w14:textId="77777777" w:rsidR="009D3838" w:rsidRDefault="009D3838" w:rsidP="009D3838">
      <w:r>
        <w:t>V&amp;G-coördinator ontwerpfase</w:t>
      </w:r>
    </w:p>
    <w:p w14:paraId="0EC50E1D" w14:textId="77777777" w:rsidR="00D635D4" w:rsidRDefault="00D635D4" w:rsidP="00D635D4">
      <w:pPr>
        <w:tabs>
          <w:tab w:val="left" w:pos="1560"/>
        </w:tabs>
      </w:pPr>
      <w:r>
        <w:t>Bedrijfsnaam</w:t>
      </w:r>
      <w:r>
        <w:tab/>
        <w:t xml:space="preserve">: </w:t>
      </w:r>
      <w:r w:rsidR="009A7AD5">
        <w:rPr>
          <w:szCs w:val="18"/>
        </w:rPr>
        <w:t>Rijksvastgoedbedrijf</w:t>
      </w:r>
    </w:p>
    <w:p w14:paraId="38BB22D6" w14:textId="77777777" w:rsidR="009D3838" w:rsidRDefault="009D3838" w:rsidP="009D3838">
      <w:pPr>
        <w:tabs>
          <w:tab w:val="left" w:pos="1560"/>
        </w:tabs>
      </w:pPr>
      <w:r>
        <w:t>Naam</w:t>
      </w:r>
      <w:r>
        <w:tab/>
        <w:t xml:space="preserve">: </w:t>
      </w:r>
      <w:r w:rsidR="009A7AD5">
        <w:rPr>
          <w:szCs w:val="18"/>
        </w:rPr>
        <w:t>Wouter Meester</w:t>
      </w:r>
    </w:p>
    <w:p w14:paraId="7E343D56" w14:textId="77777777" w:rsidR="009D3838" w:rsidRDefault="009D3838" w:rsidP="009D3838">
      <w:pPr>
        <w:tabs>
          <w:tab w:val="left" w:pos="1560"/>
        </w:tabs>
      </w:pPr>
      <w:r>
        <w:t>Postbus/Adres</w:t>
      </w:r>
      <w:r>
        <w:tab/>
        <w:t xml:space="preserve">: </w:t>
      </w:r>
      <w:r w:rsidR="009A7AD5">
        <w:rPr>
          <w:szCs w:val="18"/>
        </w:rPr>
        <w:t>Korte Voorhout 7</w:t>
      </w:r>
    </w:p>
    <w:p w14:paraId="35220507" w14:textId="77777777" w:rsidR="009D3838" w:rsidRDefault="009D3838" w:rsidP="009D3838">
      <w:pPr>
        <w:tabs>
          <w:tab w:val="left" w:pos="1560"/>
        </w:tabs>
      </w:pPr>
      <w:r>
        <w:t>Postcode/Plaats</w:t>
      </w:r>
      <w:r>
        <w:tab/>
        <w:t xml:space="preserve">: </w:t>
      </w:r>
      <w:r w:rsidR="009A7AD5">
        <w:rPr>
          <w:szCs w:val="18"/>
        </w:rPr>
        <w:t>2511 CW Den Haag</w:t>
      </w:r>
    </w:p>
    <w:p w14:paraId="7527AFE3" w14:textId="77777777" w:rsidR="009D3838" w:rsidRDefault="009D3838" w:rsidP="009D3838">
      <w:pPr>
        <w:tabs>
          <w:tab w:val="left" w:pos="1560"/>
        </w:tabs>
      </w:pPr>
      <w:r>
        <w:t>Tel</w:t>
      </w:r>
      <w:r w:rsidR="00F259F3">
        <w:t>e</w:t>
      </w:r>
      <w:r>
        <w:t>foon</w:t>
      </w:r>
      <w:r>
        <w:tab/>
        <w:t xml:space="preserve">: </w:t>
      </w:r>
      <w:r w:rsidR="009A7AD5">
        <w:t>06 2791 5672</w:t>
      </w:r>
    </w:p>
    <w:p w14:paraId="0E938936" w14:textId="77777777" w:rsidR="009D3838" w:rsidRDefault="009D3838" w:rsidP="009D3838">
      <w:pPr>
        <w:tabs>
          <w:tab w:val="left" w:pos="1560"/>
        </w:tabs>
        <w:rPr>
          <w:szCs w:val="18"/>
        </w:rPr>
      </w:pPr>
      <w:r>
        <w:t>E-mail</w:t>
      </w:r>
      <w:r>
        <w:tab/>
        <w:t xml:space="preserve">: </w:t>
      </w:r>
      <w:r w:rsidR="009A7AD5">
        <w:rPr>
          <w:szCs w:val="18"/>
        </w:rPr>
        <w:t>wouter.meester@rijksoverheid.nl</w:t>
      </w:r>
    </w:p>
    <w:p w14:paraId="4D0385E7" w14:textId="77777777" w:rsidR="009D3838" w:rsidRDefault="009D3838" w:rsidP="009D3838">
      <w:pPr>
        <w:tabs>
          <w:tab w:val="left" w:pos="1560"/>
        </w:tabs>
      </w:pPr>
    </w:p>
    <w:p w14:paraId="1B34CBFB" w14:textId="77777777" w:rsidR="009D3838" w:rsidRDefault="009D3838" w:rsidP="009D3838">
      <w:r>
        <w:t>Ingeschakelde V&amp;G-deskundige</w:t>
      </w:r>
    </w:p>
    <w:p w14:paraId="53822696" w14:textId="77777777" w:rsidR="00D635D4" w:rsidRDefault="00D635D4" w:rsidP="00D635D4">
      <w:pPr>
        <w:tabs>
          <w:tab w:val="left" w:pos="1560"/>
        </w:tabs>
      </w:pPr>
      <w:r>
        <w:t>Bedrijfsnaam</w:t>
      </w:r>
      <w:r>
        <w:tab/>
        <w:t xml:space="preserve">: </w:t>
      </w:r>
    </w:p>
    <w:p w14:paraId="430F307E" w14:textId="77777777" w:rsidR="009D3838" w:rsidRDefault="009D3838" w:rsidP="009D3838">
      <w:pPr>
        <w:tabs>
          <w:tab w:val="left" w:pos="1560"/>
        </w:tabs>
      </w:pPr>
      <w:r>
        <w:t>Naam</w:t>
      </w:r>
      <w:r>
        <w:tab/>
        <w:t xml:space="preserve">: </w:t>
      </w:r>
    </w:p>
    <w:p w14:paraId="38C4301C" w14:textId="77777777" w:rsidR="009D3838" w:rsidRDefault="009D3838" w:rsidP="009D3838">
      <w:pPr>
        <w:tabs>
          <w:tab w:val="left" w:pos="1560"/>
        </w:tabs>
      </w:pPr>
      <w:r>
        <w:t>Postbus/Adres</w:t>
      </w:r>
      <w:r>
        <w:tab/>
        <w:t xml:space="preserve">: </w:t>
      </w:r>
    </w:p>
    <w:p w14:paraId="59766FF2" w14:textId="77777777" w:rsidR="009D3838" w:rsidRDefault="009D3838" w:rsidP="009D3838">
      <w:pPr>
        <w:tabs>
          <w:tab w:val="left" w:pos="1560"/>
        </w:tabs>
      </w:pPr>
      <w:r>
        <w:t>Postcode/Plaats</w:t>
      </w:r>
      <w:r>
        <w:tab/>
        <w:t xml:space="preserve">: </w:t>
      </w:r>
    </w:p>
    <w:p w14:paraId="2FB18596" w14:textId="77777777" w:rsidR="009D3838" w:rsidRDefault="009D3838" w:rsidP="009D3838">
      <w:pPr>
        <w:tabs>
          <w:tab w:val="left" w:pos="1560"/>
        </w:tabs>
      </w:pPr>
      <w:r>
        <w:t>Tel</w:t>
      </w:r>
      <w:r w:rsidR="00F259F3">
        <w:t>e</w:t>
      </w:r>
      <w:r>
        <w:t>foon</w:t>
      </w:r>
      <w:r>
        <w:tab/>
        <w:t xml:space="preserve">: </w:t>
      </w:r>
    </w:p>
    <w:p w14:paraId="485E89D5" w14:textId="77777777" w:rsidR="009D3838" w:rsidRDefault="009D3838" w:rsidP="009D3838">
      <w:pPr>
        <w:tabs>
          <w:tab w:val="left" w:pos="1560"/>
        </w:tabs>
        <w:rPr>
          <w:szCs w:val="18"/>
        </w:rPr>
      </w:pPr>
      <w:r>
        <w:t>E-mail</w:t>
      </w:r>
      <w:r>
        <w:tab/>
        <w:t xml:space="preserve">: </w:t>
      </w:r>
    </w:p>
    <w:p w14:paraId="6DDA8F03" w14:textId="77777777" w:rsidR="009D3838" w:rsidRDefault="009D3838" w:rsidP="009D3838">
      <w:pPr>
        <w:tabs>
          <w:tab w:val="left" w:pos="1560"/>
        </w:tabs>
      </w:pPr>
    </w:p>
    <w:p w14:paraId="74AD4FBC" w14:textId="77777777" w:rsidR="009D3838" w:rsidRPr="00526F9B" w:rsidRDefault="009D3838" w:rsidP="009D3838">
      <w:pPr>
        <w:pStyle w:val="Kop3"/>
      </w:pPr>
      <w:r w:rsidRPr="00526F9B">
        <w:t xml:space="preserve">Projectfase </w:t>
      </w:r>
      <w:r>
        <w:t>Uitvoering</w:t>
      </w:r>
    </w:p>
    <w:p w14:paraId="37D8E3FF" w14:textId="77777777" w:rsidR="009D3838" w:rsidRDefault="009D3838" w:rsidP="009D3838">
      <w:r>
        <w:t>Opdrachtnemer</w:t>
      </w:r>
    </w:p>
    <w:p w14:paraId="16AF7B7D" w14:textId="77777777" w:rsidR="009D3838" w:rsidRDefault="00D635D4" w:rsidP="009D3838">
      <w:pPr>
        <w:tabs>
          <w:tab w:val="left" w:pos="1560"/>
        </w:tabs>
      </w:pPr>
      <w:r>
        <w:t>Bedrijfsn</w:t>
      </w:r>
      <w:r w:rsidR="009D3838">
        <w:t>aam</w:t>
      </w:r>
      <w:r w:rsidR="009D3838">
        <w:tab/>
        <w:t xml:space="preserve">: </w:t>
      </w:r>
    </w:p>
    <w:p w14:paraId="652139AF" w14:textId="77777777" w:rsidR="009D3838" w:rsidRDefault="009D3838" w:rsidP="009D3838">
      <w:pPr>
        <w:tabs>
          <w:tab w:val="left" w:pos="1560"/>
        </w:tabs>
      </w:pPr>
      <w:r>
        <w:t>Postbus/Adres</w:t>
      </w:r>
      <w:r>
        <w:tab/>
        <w:t xml:space="preserve">: </w:t>
      </w:r>
    </w:p>
    <w:p w14:paraId="46AECF28" w14:textId="77777777" w:rsidR="009D3838" w:rsidRDefault="009D3838" w:rsidP="009D3838">
      <w:pPr>
        <w:tabs>
          <w:tab w:val="left" w:pos="1560"/>
        </w:tabs>
      </w:pPr>
      <w:r>
        <w:t>Postcode/Plaats</w:t>
      </w:r>
      <w:r>
        <w:tab/>
        <w:t xml:space="preserve">: </w:t>
      </w:r>
    </w:p>
    <w:p w14:paraId="3B4E108A" w14:textId="77777777" w:rsidR="00D635D4" w:rsidRDefault="00D635D4" w:rsidP="00D635D4">
      <w:pPr>
        <w:tabs>
          <w:tab w:val="left" w:pos="1560"/>
        </w:tabs>
      </w:pPr>
      <w:r>
        <w:t>Contactpersoon</w:t>
      </w:r>
      <w:r>
        <w:tab/>
        <w:t xml:space="preserve">: </w:t>
      </w:r>
    </w:p>
    <w:p w14:paraId="3CDD6443" w14:textId="77777777" w:rsidR="009D3838" w:rsidRDefault="009D3838" w:rsidP="009D3838">
      <w:pPr>
        <w:tabs>
          <w:tab w:val="left" w:pos="1560"/>
        </w:tabs>
      </w:pPr>
      <w:r>
        <w:t>Tel</w:t>
      </w:r>
      <w:r w:rsidR="00F259F3">
        <w:t>e</w:t>
      </w:r>
      <w:r>
        <w:t>foon</w:t>
      </w:r>
      <w:r>
        <w:tab/>
        <w:t xml:space="preserve">: </w:t>
      </w:r>
    </w:p>
    <w:p w14:paraId="145C27EC" w14:textId="77777777" w:rsidR="009D3838" w:rsidRDefault="009D3838" w:rsidP="009D3838">
      <w:pPr>
        <w:tabs>
          <w:tab w:val="left" w:pos="1560"/>
        </w:tabs>
        <w:rPr>
          <w:szCs w:val="18"/>
        </w:rPr>
      </w:pPr>
      <w:r>
        <w:t>E-mail</w:t>
      </w:r>
      <w:r>
        <w:tab/>
        <w:t xml:space="preserve">: </w:t>
      </w:r>
    </w:p>
    <w:p w14:paraId="2E744A73" w14:textId="77777777" w:rsidR="009D3838" w:rsidRDefault="009D3838" w:rsidP="009D3838">
      <w:pPr>
        <w:tabs>
          <w:tab w:val="left" w:pos="1560"/>
        </w:tabs>
        <w:rPr>
          <w:szCs w:val="18"/>
        </w:rPr>
      </w:pPr>
    </w:p>
    <w:p w14:paraId="3E58DCB8" w14:textId="77777777" w:rsidR="009D3838" w:rsidRDefault="009D3838" w:rsidP="009D3838">
      <w:r>
        <w:t>V&amp;G-coördinator uitvoeringsfase</w:t>
      </w:r>
    </w:p>
    <w:p w14:paraId="7218487F" w14:textId="77777777" w:rsidR="00D635D4" w:rsidRDefault="00D635D4" w:rsidP="00D635D4">
      <w:pPr>
        <w:tabs>
          <w:tab w:val="left" w:pos="1560"/>
        </w:tabs>
      </w:pPr>
      <w:r>
        <w:t>Bedrijfsnaam</w:t>
      </w:r>
      <w:r>
        <w:tab/>
        <w:t xml:space="preserve">: </w:t>
      </w:r>
    </w:p>
    <w:p w14:paraId="28A21F2F" w14:textId="77777777" w:rsidR="009D3838" w:rsidRDefault="009D3838" w:rsidP="009D3838">
      <w:pPr>
        <w:tabs>
          <w:tab w:val="left" w:pos="1560"/>
        </w:tabs>
      </w:pPr>
      <w:r>
        <w:t>Naam</w:t>
      </w:r>
      <w:r>
        <w:tab/>
        <w:t xml:space="preserve">: </w:t>
      </w:r>
    </w:p>
    <w:p w14:paraId="6E93090A" w14:textId="77777777" w:rsidR="009D3838" w:rsidRDefault="009D3838" w:rsidP="009D3838">
      <w:pPr>
        <w:tabs>
          <w:tab w:val="left" w:pos="1560"/>
        </w:tabs>
      </w:pPr>
      <w:r>
        <w:t>Tel</w:t>
      </w:r>
      <w:r w:rsidR="00F259F3">
        <w:t>e</w:t>
      </w:r>
      <w:r>
        <w:t>foon</w:t>
      </w:r>
      <w:r>
        <w:tab/>
        <w:t xml:space="preserve">: </w:t>
      </w:r>
    </w:p>
    <w:p w14:paraId="19CEC2F7" w14:textId="77777777" w:rsidR="00705D56" w:rsidRDefault="009D3838" w:rsidP="00F3788A">
      <w:pPr>
        <w:tabs>
          <w:tab w:val="left" w:pos="1560"/>
        </w:tabs>
        <w:rPr>
          <w:szCs w:val="18"/>
        </w:rPr>
      </w:pPr>
      <w:r>
        <w:t>E-mail</w:t>
      </w:r>
      <w:r>
        <w:tab/>
        <w:t xml:space="preserve">: </w:t>
      </w:r>
    </w:p>
    <w:p w14:paraId="2C1A3ACC" w14:textId="77777777" w:rsidR="00F3788A" w:rsidRDefault="00F3788A">
      <w:pPr>
        <w:spacing w:line="240" w:lineRule="auto"/>
        <w:rPr>
          <w:szCs w:val="18"/>
          <w:highlight w:val="yellow"/>
        </w:rPr>
      </w:pPr>
      <w:r>
        <w:rPr>
          <w:szCs w:val="18"/>
          <w:highlight w:val="yellow"/>
        </w:rPr>
        <w:br w:type="page"/>
      </w:r>
    </w:p>
    <w:p w14:paraId="054E7F60" w14:textId="77777777" w:rsidR="00F3788A" w:rsidRDefault="00857A6A" w:rsidP="00F3788A">
      <w:pPr>
        <w:pStyle w:val="Kop1"/>
      </w:pPr>
      <w:r>
        <w:lastRenderedPageBreak/>
        <w:t>Restrisico’s en beheersmaatregelen</w:t>
      </w:r>
    </w:p>
    <w:p w14:paraId="2F79427E" w14:textId="77777777" w:rsidR="001A1968" w:rsidRPr="00857A6A" w:rsidRDefault="00857A6A" w:rsidP="001A1968">
      <w:pPr>
        <w:rPr>
          <w:b/>
          <w:i/>
          <w:u w:val="single"/>
        </w:rPr>
      </w:pPr>
      <w:r>
        <w:rPr>
          <w:b/>
          <w:i/>
          <w:u w:val="single"/>
        </w:rPr>
        <w:t>Invulinstructie</w:t>
      </w:r>
    </w:p>
    <w:p w14:paraId="59F8B397" w14:textId="77777777" w:rsidR="001A1968" w:rsidRPr="00857A6A" w:rsidRDefault="001A1968" w:rsidP="006829C2">
      <w:pPr>
        <w:pStyle w:val="Lijstalinea"/>
        <w:numPr>
          <w:ilvl w:val="0"/>
          <w:numId w:val="12"/>
        </w:numPr>
        <w:rPr>
          <w:i/>
        </w:rPr>
      </w:pPr>
      <w:r w:rsidRPr="00857A6A">
        <w:rPr>
          <w:i/>
        </w:rPr>
        <w:t>In ontwerpfase moeten de restrisico’s worden aangegeven.</w:t>
      </w:r>
    </w:p>
    <w:p w14:paraId="350E7D33" w14:textId="77777777" w:rsidR="001A1968" w:rsidRPr="00857A6A" w:rsidRDefault="001A1968" w:rsidP="006829C2">
      <w:pPr>
        <w:pStyle w:val="Lijstalinea"/>
        <w:numPr>
          <w:ilvl w:val="0"/>
          <w:numId w:val="12"/>
        </w:numPr>
        <w:rPr>
          <w:i/>
        </w:rPr>
      </w:pPr>
      <w:r w:rsidRPr="00857A6A">
        <w:rPr>
          <w:i/>
        </w:rPr>
        <w:t>Voor de start van de uitvoering vult de aannemer van het werk de laatste kolom in.</w:t>
      </w:r>
    </w:p>
    <w:p w14:paraId="07E5E319" w14:textId="77777777" w:rsidR="001A1968" w:rsidRPr="001A1968" w:rsidRDefault="001A1968" w:rsidP="001A1968">
      <w:pPr>
        <w:rPr>
          <w:i/>
        </w:rPr>
      </w:pPr>
    </w:p>
    <w:tbl>
      <w:tblPr>
        <w:tblStyle w:val="Tabelraster"/>
        <w:tblW w:w="9814" w:type="dxa"/>
        <w:tblInd w:w="-1168" w:type="dxa"/>
        <w:tblLook w:val="04A0" w:firstRow="1" w:lastRow="0" w:firstColumn="1" w:lastColumn="0" w:noHBand="0" w:noVBand="1"/>
      </w:tblPr>
      <w:tblGrid>
        <w:gridCol w:w="3123"/>
        <w:gridCol w:w="96"/>
        <w:gridCol w:w="2227"/>
        <w:gridCol w:w="4368"/>
      </w:tblGrid>
      <w:tr w:rsidR="00F3788A" w:rsidRPr="00857A6A" w14:paraId="040D1069" w14:textId="77777777" w:rsidTr="00BF5B0F">
        <w:tc>
          <w:tcPr>
            <w:tcW w:w="3220" w:type="dxa"/>
            <w:gridSpan w:val="2"/>
            <w:shd w:val="clear" w:color="auto" w:fill="DAEEF3" w:themeFill="accent5" w:themeFillTint="33"/>
          </w:tcPr>
          <w:p w14:paraId="1945FA32" w14:textId="77777777" w:rsidR="00F3788A" w:rsidRPr="00857A6A" w:rsidRDefault="00F3788A" w:rsidP="00F3788A">
            <w:pPr>
              <w:spacing w:before="60" w:after="60" w:line="240" w:lineRule="auto"/>
              <w:rPr>
                <w:b/>
                <w:bCs/>
                <w:sz w:val="16"/>
                <w:szCs w:val="14"/>
              </w:rPr>
            </w:pPr>
            <w:r w:rsidRPr="00857A6A">
              <w:rPr>
                <w:b/>
                <w:bCs/>
                <w:sz w:val="16"/>
                <w:szCs w:val="14"/>
              </w:rPr>
              <w:t>Aandachtsgebied</w:t>
            </w:r>
          </w:p>
        </w:tc>
        <w:tc>
          <w:tcPr>
            <w:tcW w:w="2140" w:type="dxa"/>
            <w:shd w:val="clear" w:color="auto" w:fill="DAEEF3" w:themeFill="accent5" w:themeFillTint="33"/>
          </w:tcPr>
          <w:p w14:paraId="2C9C07EA" w14:textId="77777777" w:rsidR="00F3788A" w:rsidRPr="00857A6A" w:rsidRDefault="00F3788A" w:rsidP="00F3788A">
            <w:pPr>
              <w:spacing w:before="60" w:after="60" w:line="240" w:lineRule="auto"/>
              <w:rPr>
                <w:b/>
                <w:bCs/>
                <w:sz w:val="16"/>
                <w:szCs w:val="14"/>
              </w:rPr>
            </w:pPr>
            <w:r w:rsidRPr="00857A6A">
              <w:rPr>
                <w:b/>
                <w:bCs/>
                <w:sz w:val="16"/>
                <w:szCs w:val="14"/>
              </w:rPr>
              <w:t>Restrisico</w:t>
            </w:r>
            <w:r w:rsidR="00503B1E" w:rsidRPr="00857A6A">
              <w:rPr>
                <w:b/>
                <w:bCs/>
                <w:sz w:val="16"/>
                <w:szCs w:val="14"/>
              </w:rPr>
              <w:t>’</w:t>
            </w:r>
            <w:r w:rsidRPr="00857A6A">
              <w:rPr>
                <w:b/>
                <w:bCs/>
                <w:sz w:val="16"/>
                <w:szCs w:val="14"/>
              </w:rPr>
              <w:t>s</w:t>
            </w:r>
            <w:r w:rsidR="00503B1E" w:rsidRPr="00857A6A">
              <w:rPr>
                <w:b/>
                <w:bCs/>
                <w:sz w:val="16"/>
                <w:szCs w:val="14"/>
              </w:rPr>
              <w:t xml:space="preserve"> vanuit projectfase Ontwerp</w:t>
            </w:r>
          </w:p>
        </w:tc>
        <w:tc>
          <w:tcPr>
            <w:tcW w:w="4454" w:type="dxa"/>
            <w:shd w:val="clear" w:color="auto" w:fill="DAEEF3" w:themeFill="accent5" w:themeFillTint="33"/>
          </w:tcPr>
          <w:p w14:paraId="78E854E0" w14:textId="77777777" w:rsidR="00F3788A" w:rsidRPr="00857A6A" w:rsidRDefault="004F48B9" w:rsidP="009D55CE">
            <w:pPr>
              <w:spacing w:before="60" w:after="60" w:line="240" w:lineRule="auto"/>
              <w:rPr>
                <w:b/>
                <w:bCs/>
                <w:sz w:val="16"/>
                <w:szCs w:val="14"/>
              </w:rPr>
            </w:pPr>
            <w:r w:rsidRPr="00857A6A">
              <w:rPr>
                <w:b/>
                <w:bCs/>
                <w:sz w:val="16"/>
                <w:szCs w:val="14"/>
              </w:rPr>
              <w:t>De aannemer van het werk beschrijft de m</w:t>
            </w:r>
            <w:r w:rsidR="004D4F07" w:rsidRPr="00857A6A">
              <w:rPr>
                <w:b/>
                <w:bCs/>
                <w:sz w:val="16"/>
                <w:szCs w:val="14"/>
              </w:rPr>
              <w:t xml:space="preserve">aatregelen </w:t>
            </w:r>
            <w:r w:rsidR="00503B1E" w:rsidRPr="00857A6A">
              <w:rPr>
                <w:b/>
                <w:bCs/>
                <w:sz w:val="16"/>
                <w:szCs w:val="14"/>
              </w:rPr>
              <w:t>op de restrisico’s</w:t>
            </w:r>
            <w:r w:rsidRPr="00857A6A">
              <w:rPr>
                <w:b/>
                <w:bCs/>
                <w:sz w:val="16"/>
                <w:szCs w:val="14"/>
              </w:rPr>
              <w:t xml:space="preserve"> </w:t>
            </w:r>
          </w:p>
        </w:tc>
      </w:tr>
      <w:tr w:rsidR="00F3788A" w14:paraId="26F4779E" w14:textId="77777777" w:rsidTr="00BF5B0F">
        <w:tc>
          <w:tcPr>
            <w:tcW w:w="3123" w:type="dxa"/>
            <w:vAlign w:val="center"/>
          </w:tcPr>
          <w:p w14:paraId="043B4984" w14:textId="77777777" w:rsidR="008C1572" w:rsidRPr="00BF5B0F" w:rsidRDefault="001A1968"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Publieke veiligheid / o</w:t>
            </w:r>
            <w:r w:rsidR="008F74A7" w:rsidRPr="00BF5B0F">
              <w:rPr>
                <w:rFonts w:ascii="Verdana" w:hAnsi="Verdana" w:cs="Arial"/>
                <w:sz w:val="16"/>
                <w:szCs w:val="16"/>
              </w:rPr>
              <w:t>mgeving</w:t>
            </w:r>
          </w:p>
          <w:p w14:paraId="717FF75C" w14:textId="77777777" w:rsidR="00F3788A" w:rsidRPr="00BF5B0F" w:rsidRDefault="00F3788A" w:rsidP="001A1968">
            <w:pPr>
              <w:spacing w:before="40"/>
              <w:ind w:left="459"/>
              <w:rPr>
                <w:rFonts w:cs="Arial"/>
                <w:sz w:val="16"/>
                <w:szCs w:val="16"/>
              </w:rPr>
            </w:pPr>
          </w:p>
        </w:tc>
        <w:tc>
          <w:tcPr>
            <w:tcW w:w="2237" w:type="dxa"/>
            <w:gridSpan w:val="2"/>
          </w:tcPr>
          <w:p w14:paraId="55417D48" w14:textId="77777777" w:rsidR="00F3788A" w:rsidRDefault="009A7AD5" w:rsidP="00F3788A">
            <w:pPr>
              <w:spacing w:line="240" w:lineRule="auto"/>
              <w:rPr>
                <w:szCs w:val="18"/>
              </w:rPr>
            </w:pPr>
            <w:r>
              <w:rPr>
                <w:szCs w:val="18"/>
              </w:rPr>
              <w:t>Opdrachtnemer neemt de toegangs- en huisregels op in zijn V&amp;G-plan</w:t>
            </w:r>
          </w:p>
          <w:p w14:paraId="4C700C8C" w14:textId="77777777" w:rsidR="002A18D4" w:rsidRDefault="002A18D4" w:rsidP="00F3788A">
            <w:pPr>
              <w:spacing w:line="240" w:lineRule="auto"/>
              <w:rPr>
                <w:szCs w:val="18"/>
              </w:rPr>
            </w:pPr>
          </w:p>
          <w:p w14:paraId="019E2517" w14:textId="77777777" w:rsidR="002A18D4" w:rsidRPr="002A18D4" w:rsidRDefault="002A18D4" w:rsidP="002A18D4">
            <w:pPr>
              <w:suppressAutoHyphens/>
              <w:autoSpaceDN w:val="0"/>
              <w:spacing w:line="200" w:lineRule="atLeast"/>
              <w:textAlignment w:val="baseline"/>
              <w:rPr>
                <w:szCs w:val="18"/>
              </w:rPr>
            </w:pPr>
            <w:r w:rsidRPr="002A18D4">
              <w:rPr>
                <w:szCs w:val="18"/>
              </w:rPr>
              <w:t>De opdrachtnemer geeft de maatregelen aan in een Veiligheidsplan, een en ander op basis van het Bouwbesluit hoofdstuk 8, artikel 8.7</w:t>
            </w:r>
          </w:p>
          <w:p w14:paraId="2B0188BF" w14:textId="77777777" w:rsidR="002A18D4" w:rsidRDefault="002A18D4" w:rsidP="00F3788A">
            <w:pPr>
              <w:spacing w:line="240" w:lineRule="auto"/>
              <w:rPr>
                <w:bCs/>
                <w:szCs w:val="18"/>
              </w:rPr>
            </w:pPr>
          </w:p>
        </w:tc>
        <w:tc>
          <w:tcPr>
            <w:tcW w:w="4454" w:type="dxa"/>
          </w:tcPr>
          <w:p w14:paraId="74E7D35D" w14:textId="77777777" w:rsidR="00B82570" w:rsidRPr="0053121C" w:rsidRDefault="00B82570" w:rsidP="00F3788A">
            <w:pPr>
              <w:spacing w:line="240" w:lineRule="auto"/>
              <w:rPr>
                <w:i/>
                <w:sz w:val="16"/>
                <w:szCs w:val="16"/>
              </w:rPr>
            </w:pPr>
            <w:r w:rsidRPr="0053121C">
              <w:rPr>
                <w:i/>
                <w:sz w:val="16"/>
                <w:szCs w:val="16"/>
              </w:rPr>
              <w:t>In ieder geval geeft de aannemer hier aan:</w:t>
            </w:r>
          </w:p>
          <w:p w14:paraId="7CA4832A" w14:textId="77777777" w:rsidR="00B82570" w:rsidRPr="0053121C" w:rsidRDefault="00B82570" w:rsidP="00B82570">
            <w:pPr>
              <w:pStyle w:val="Lijstalinea"/>
              <w:numPr>
                <w:ilvl w:val="0"/>
                <w:numId w:val="13"/>
              </w:numPr>
              <w:spacing w:line="240" w:lineRule="auto"/>
              <w:rPr>
                <w:i/>
                <w:sz w:val="16"/>
                <w:szCs w:val="16"/>
              </w:rPr>
            </w:pPr>
            <w:r w:rsidRPr="0053121C">
              <w:rPr>
                <w:i/>
                <w:sz w:val="16"/>
                <w:szCs w:val="16"/>
              </w:rPr>
              <w:t xml:space="preserve">Hoe aanrijdgevaar </w:t>
            </w:r>
            <w:r w:rsidR="00B77877" w:rsidRPr="0053121C">
              <w:rPr>
                <w:i/>
                <w:sz w:val="16"/>
                <w:szCs w:val="16"/>
              </w:rPr>
              <w:t xml:space="preserve">met publiek en openbaar vervoer </w:t>
            </w:r>
            <w:r w:rsidRPr="0053121C">
              <w:rPr>
                <w:i/>
                <w:sz w:val="16"/>
                <w:szCs w:val="16"/>
              </w:rPr>
              <w:t xml:space="preserve">buiten de bouwplaats wordt voorkomen. </w:t>
            </w:r>
          </w:p>
          <w:p w14:paraId="4E48EBE7" w14:textId="77777777" w:rsidR="00B82570" w:rsidRPr="0053121C" w:rsidRDefault="00B82570" w:rsidP="00B82570">
            <w:pPr>
              <w:pStyle w:val="Lijstalinea"/>
              <w:numPr>
                <w:ilvl w:val="0"/>
                <w:numId w:val="13"/>
              </w:numPr>
              <w:spacing w:line="240" w:lineRule="auto"/>
              <w:rPr>
                <w:i/>
                <w:sz w:val="16"/>
                <w:szCs w:val="16"/>
              </w:rPr>
            </w:pPr>
            <w:r w:rsidRPr="0053121C">
              <w:rPr>
                <w:i/>
                <w:sz w:val="16"/>
                <w:szCs w:val="16"/>
              </w:rPr>
              <w:t>Hoe en op welke wijze veilig wordt gehesen.</w:t>
            </w:r>
          </w:p>
          <w:p w14:paraId="5E8ECA51" w14:textId="77777777" w:rsidR="00B82570" w:rsidRDefault="00B82570" w:rsidP="00F3788A">
            <w:pPr>
              <w:spacing w:line="240" w:lineRule="auto"/>
              <w:rPr>
                <w:bCs/>
                <w:szCs w:val="18"/>
              </w:rPr>
            </w:pPr>
            <w:r>
              <w:rPr>
                <w:szCs w:val="18"/>
              </w:rPr>
              <w:t xml:space="preserve"> </w:t>
            </w:r>
          </w:p>
        </w:tc>
      </w:tr>
      <w:tr w:rsidR="00857A6A" w14:paraId="3BC8307F" w14:textId="77777777" w:rsidTr="00BF5B0F">
        <w:tc>
          <w:tcPr>
            <w:tcW w:w="3123" w:type="dxa"/>
            <w:vAlign w:val="center"/>
          </w:tcPr>
          <w:p w14:paraId="0B9DBB59"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Belendingen</w:t>
            </w:r>
          </w:p>
          <w:p w14:paraId="3D28FBBB" w14:textId="77777777" w:rsidR="00857A6A" w:rsidRPr="00BF5B0F" w:rsidRDefault="00857A6A" w:rsidP="001A1968">
            <w:pPr>
              <w:pStyle w:val="Lijstalinea"/>
              <w:spacing w:before="40" w:line="240" w:lineRule="auto"/>
              <w:ind w:left="360"/>
              <w:rPr>
                <w:rFonts w:ascii="Verdana" w:hAnsi="Verdana" w:cs="Arial"/>
                <w:sz w:val="16"/>
                <w:szCs w:val="16"/>
              </w:rPr>
            </w:pPr>
          </w:p>
        </w:tc>
        <w:tc>
          <w:tcPr>
            <w:tcW w:w="2237" w:type="dxa"/>
            <w:gridSpan w:val="2"/>
          </w:tcPr>
          <w:p w14:paraId="684E09D3" w14:textId="77777777" w:rsidR="00857A6A" w:rsidRPr="002A18D4" w:rsidRDefault="009A7AD5" w:rsidP="00857A6A">
            <w:pPr>
              <w:spacing w:line="240" w:lineRule="auto"/>
              <w:rPr>
                <w:szCs w:val="18"/>
              </w:rPr>
            </w:pPr>
            <w:r w:rsidRPr="002A18D4">
              <w:rPr>
                <w:szCs w:val="18"/>
              </w:rPr>
              <w:t>De opdrachtnemer zorgt ervoor dat de wegen, doorgangen en vluchtroutes gevrijwaard  blijven van obstakels.</w:t>
            </w:r>
          </w:p>
          <w:p w14:paraId="14DBDC24" w14:textId="77777777" w:rsidR="002A18D4" w:rsidRPr="002A18D4" w:rsidRDefault="002A18D4" w:rsidP="00857A6A">
            <w:pPr>
              <w:spacing w:line="240" w:lineRule="auto"/>
              <w:rPr>
                <w:szCs w:val="18"/>
              </w:rPr>
            </w:pPr>
          </w:p>
          <w:p w14:paraId="5199078D" w14:textId="77777777" w:rsidR="002A18D4" w:rsidRPr="002A18D4" w:rsidRDefault="002A18D4" w:rsidP="002A18D4">
            <w:pPr>
              <w:suppressAutoHyphens/>
              <w:autoSpaceDN w:val="0"/>
              <w:spacing w:line="200" w:lineRule="atLeast"/>
              <w:textAlignment w:val="baseline"/>
              <w:rPr>
                <w:szCs w:val="18"/>
              </w:rPr>
            </w:pPr>
            <w:r w:rsidRPr="002A18D4">
              <w:rPr>
                <w:szCs w:val="18"/>
              </w:rPr>
              <w:t>De opdrachtnemer geeft de maatregelen aan in een Veiligheidsplan, een en ander op basis van het Bouwbesluit hoofdstuk 8, artikel 8.7</w:t>
            </w:r>
          </w:p>
          <w:p w14:paraId="76C38815" w14:textId="77777777" w:rsidR="002A18D4" w:rsidRPr="002A18D4" w:rsidRDefault="002A18D4" w:rsidP="002A18D4">
            <w:pPr>
              <w:suppressAutoHyphens/>
              <w:autoSpaceDN w:val="0"/>
              <w:spacing w:line="200" w:lineRule="atLeast"/>
              <w:textAlignment w:val="baseline"/>
              <w:rPr>
                <w:szCs w:val="18"/>
              </w:rPr>
            </w:pPr>
          </w:p>
          <w:p w14:paraId="464881FE" w14:textId="77777777" w:rsidR="002A18D4" w:rsidRPr="002A18D4" w:rsidRDefault="002A18D4" w:rsidP="002A18D4">
            <w:pPr>
              <w:suppressAutoHyphens/>
              <w:autoSpaceDN w:val="0"/>
              <w:spacing w:line="200" w:lineRule="atLeast"/>
              <w:textAlignment w:val="baseline"/>
              <w:rPr>
                <w:szCs w:val="18"/>
              </w:rPr>
            </w:pPr>
            <w:r w:rsidRPr="002A18D4">
              <w:rPr>
                <w:szCs w:val="18"/>
              </w:rPr>
              <w:t>Opstellen communicatieplan ten behoeve van tijdige en duidelijke communicatie en informatie met de omgeving.</w:t>
            </w:r>
          </w:p>
          <w:p w14:paraId="66AFCA8F" w14:textId="77777777" w:rsidR="002A18D4" w:rsidRPr="002A18D4" w:rsidRDefault="002A18D4" w:rsidP="00857A6A">
            <w:pPr>
              <w:spacing w:line="240" w:lineRule="auto"/>
              <w:rPr>
                <w:szCs w:val="18"/>
              </w:rPr>
            </w:pPr>
          </w:p>
          <w:p w14:paraId="00FAAF43" w14:textId="77777777" w:rsidR="009A7AD5" w:rsidRPr="002A18D4" w:rsidRDefault="009A7AD5" w:rsidP="00857A6A">
            <w:pPr>
              <w:spacing w:line="240" w:lineRule="auto"/>
              <w:rPr>
                <w:bCs/>
                <w:szCs w:val="18"/>
              </w:rPr>
            </w:pPr>
          </w:p>
        </w:tc>
        <w:tc>
          <w:tcPr>
            <w:tcW w:w="4454" w:type="dxa"/>
          </w:tcPr>
          <w:p w14:paraId="2C22529E" w14:textId="77777777" w:rsidR="00857A6A" w:rsidRDefault="00857A6A" w:rsidP="00857A6A">
            <w:pPr>
              <w:spacing w:line="240" w:lineRule="auto"/>
              <w:rPr>
                <w:bCs/>
                <w:szCs w:val="18"/>
              </w:rPr>
            </w:pPr>
          </w:p>
        </w:tc>
      </w:tr>
      <w:tr w:rsidR="00857A6A" w14:paraId="1A90CC23" w14:textId="77777777" w:rsidTr="00BF5B0F">
        <w:tc>
          <w:tcPr>
            <w:tcW w:w="3123" w:type="dxa"/>
            <w:vAlign w:val="center"/>
          </w:tcPr>
          <w:p w14:paraId="09F946DA"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Doorgaande exploitatie (bedrijfsvoering)</w:t>
            </w:r>
          </w:p>
          <w:p w14:paraId="3B1FD8BC" w14:textId="77777777" w:rsidR="00857A6A" w:rsidRPr="00BF5B0F" w:rsidRDefault="00857A6A" w:rsidP="001A1968">
            <w:pPr>
              <w:pStyle w:val="Lijstalinea"/>
              <w:spacing w:before="40" w:line="240" w:lineRule="auto"/>
              <w:ind w:left="360"/>
              <w:rPr>
                <w:rFonts w:ascii="Verdana" w:hAnsi="Verdana" w:cs="Arial"/>
                <w:sz w:val="16"/>
                <w:szCs w:val="16"/>
              </w:rPr>
            </w:pPr>
          </w:p>
        </w:tc>
        <w:tc>
          <w:tcPr>
            <w:tcW w:w="2237" w:type="dxa"/>
            <w:gridSpan w:val="2"/>
          </w:tcPr>
          <w:p w14:paraId="4FCA7F56" w14:textId="77777777" w:rsidR="002A18D4" w:rsidRPr="002A18D4" w:rsidRDefault="002A18D4" w:rsidP="002A18D4">
            <w:pPr>
              <w:suppressAutoHyphens/>
              <w:autoSpaceDN w:val="0"/>
              <w:spacing w:line="200" w:lineRule="atLeast"/>
              <w:textAlignment w:val="baseline"/>
              <w:rPr>
                <w:szCs w:val="18"/>
              </w:rPr>
            </w:pPr>
            <w:r w:rsidRPr="002A18D4">
              <w:rPr>
                <w:szCs w:val="18"/>
              </w:rPr>
              <w:t>Voor de start van de werkzaamheden dienen gezamenlijke afspraken gemaakt te worden betreffende de doorgaande exploitatie en bedrijfsvoering.</w:t>
            </w:r>
          </w:p>
          <w:p w14:paraId="2683D452" w14:textId="77777777" w:rsidR="002A18D4" w:rsidRDefault="002A18D4" w:rsidP="002A18D4">
            <w:pPr>
              <w:suppressAutoHyphens/>
              <w:autoSpaceDN w:val="0"/>
              <w:spacing w:line="200" w:lineRule="atLeast"/>
              <w:textAlignment w:val="baseline"/>
              <w:rPr>
                <w:szCs w:val="18"/>
              </w:rPr>
            </w:pPr>
          </w:p>
          <w:p w14:paraId="2A750B9B" w14:textId="77777777" w:rsidR="002A18D4" w:rsidRPr="002A18D4" w:rsidRDefault="002A18D4" w:rsidP="002A18D4">
            <w:pPr>
              <w:suppressAutoHyphens/>
              <w:autoSpaceDN w:val="0"/>
              <w:spacing w:line="200" w:lineRule="atLeast"/>
              <w:textAlignment w:val="baseline"/>
              <w:rPr>
                <w:szCs w:val="18"/>
              </w:rPr>
            </w:pPr>
            <w:r w:rsidRPr="002A18D4">
              <w:rPr>
                <w:szCs w:val="18"/>
              </w:rPr>
              <w:t>De opdrachtnemer geeft de beheersmaatregelen aan.</w:t>
            </w:r>
            <w:r>
              <w:rPr>
                <w:szCs w:val="18"/>
              </w:rPr>
              <w:t xml:space="preserve"> </w:t>
            </w:r>
            <w:r w:rsidRPr="002A18D4">
              <w:rPr>
                <w:szCs w:val="18"/>
              </w:rPr>
              <w:t xml:space="preserve">Eventueel </w:t>
            </w:r>
            <w:r w:rsidRPr="002A18D4">
              <w:rPr>
                <w:szCs w:val="18"/>
              </w:rPr>
              <w:lastRenderedPageBreak/>
              <w:t>werkzaamheden uitvoeren buiten kantooruren /weekenden.</w:t>
            </w:r>
          </w:p>
          <w:p w14:paraId="674B0D87" w14:textId="77777777" w:rsidR="002A18D4" w:rsidRDefault="002A18D4" w:rsidP="008F74A7">
            <w:pPr>
              <w:spacing w:line="240" w:lineRule="auto"/>
              <w:rPr>
                <w:szCs w:val="18"/>
              </w:rPr>
            </w:pPr>
          </w:p>
          <w:p w14:paraId="4552D42D" w14:textId="77777777" w:rsidR="009A7AD5" w:rsidRPr="009A7AD5" w:rsidRDefault="009A7AD5" w:rsidP="008F74A7">
            <w:pPr>
              <w:spacing w:line="240" w:lineRule="auto"/>
              <w:rPr>
                <w:bCs/>
                <w:szCs w:val="18"/>
              </w:rPr>
            </w:pPr>
          </w:p>
        </w:tc>
        <w:tc>
          <w:tcPr>
            <w:tcW w:w="4454" w:type="dxa"/>
          </w:tcPr>
          <w:p w14:paraId="15A29DEA" w14:textId="77777777" w:rsidR="00857A6A" w:rsidRDefault="00857A6A" w:rsidP="008F74A7">
            <w:pPr>
              <w:spacing w:line="240" w:lineRule="auto"/>
              <w:rPr>
                <w:bCs/>
                <w:szCs w:val="18"/>
              </w:rPr>
            </w:pPr>
          </w:p>
        </w:tc>
      </w:tr>
      <w:tr w:rsidR="00857A6A" w14:paraId="54E53672" w14:textId="77777777" w:rsidTr="00BF5B0F">
        <w:tc>
          <w:tcPr>
            <w:tcW w:w="3123" w:type="dxa"/>
            <w:vAlign w:val="center"/>
          </w:tcPr>
          <w:p w14:paraId="3FF4220C"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Bouwtijd</w:t>
            </w:r>
          </w:p>
          <w:p w14:paraId="13CAFD34" w14:textId="77777777"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14:paraId="6D607B5F" w14:textId="77777777" w:rsidR="00857A6A" w:rsidRDefault="009A7AD5" w:rsidP="00F3788A">
            <w:pPr>
              <w:spacing w:line="240" w:lineRule="auto"/>
              <w:rPr>
                <w:szCs w:val="18"/>
              </w:rPr>
            </w:pPr>
            <w:r>
              <w:rPr>
                <w:szCs w:val="18"/>
              </w:rPr>
              <w:t>Indien de bouwtijd gedurende het project wordt aangepast dienen de risico’s opnieuw geïnventariseerd te worden</w:t>
            </w:r>
          </w:p>
          <w:p w14:paraId="2969D04B" w14:textId="77777777" w:rsidR="009A7AD5" w:rsidRDefault="009A7AD5" w:rsidP="00F3788A">
            <w:pPr>
              <w:spacing w:line="240" w:lineRule="auto"/>
              <w:rPr>
                <w:bCs/>
                <w:szCs w:val="18"/>
              </w:rPr>
            </w:pPr>
          </w:p>
        </w:tc>
        <w:tc>
          <w:tcPr>
            <w:tcW w:w="4454" w:type="dxa"/>
          </w:tcPr>
          <w:p w14:paraId="5B688C8F" w14:textId="77777777" w:rsidR="00857A6A" w:rsidRDefault="00857A6A" w:rsidP="00F3788A">
            <w:pPr>
              <w:spacing w:line="240" w:lineRule="auto"/>
              <w:rPr>
                <w:bCs/>
                <w:szCs w:val="18"/>
              </w:rPr>
            </w:pPr>
          </w:p>
        </w:tc>
      </w:tr>
      <w:tr w:rsidR="00857A6A" w14:paraId="05A02C99" w14:textId="77777777" w:rsidTr="00BF5B0F">
        <w:tc>
          <w:tcPr>
            <w:tcW w:w="3123" w:type="dxa"/>
            <w:vAlign w:val="center"/>
          </w:tcPr>
          <w:p w14:paraId="78668DD9"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Bereikbaarheid/ toegankelijkheid projectlocatie</w:t>
            </w:r>
          </w:p>
          <w:p w14:paraId="115CC741" w14:textId="77777777"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14:paraId="2F54C12F" w14:textId="77777777" w:rsidR="00316400" w:rsidRPr="00316400" w:rsidRDefault="00316400" w:rsidP="00316400">
            <w:pPr>
              <w:suppressAutoHyphens/>
              <w:autoSpaceDN w:val="0"/>
              <w:spacing w:line="200" w:lineRule="atLeast"/>
              <w:textAlignment w:val="baseline"/>
              <w:rPr>
                <w:szCs w:val="18"/>
              </w:rPr>
            </w:pPr>
            <w:r w:rsidRPr="00316400">
              <w:rPr>
                <w:szCs w:val="18"/>
              </w:rPr>
              <w:t>De opdrachtnemer geeft de maatregelen aan in een gedetailleerd Veiligheidsplan, een en ander op basis van het Bouwbesluit hoofdstuk 8, artikel 8.7</w:t>
            </w:r>
          </w:p>
          <w:p w14:paraId="6184073B" w14:textId="77777777" w:rsidR="00316400" w:rsidRPr="00316400" w:rsidRDefault="00316400" w:rsidP="00316400">
            <w:pPr>
              <w:suppressAutoHyphens/>
              <w:autoSpaceDN w:val="0"/>
              <w:spacing w:line="200" w:lineRule="atLeast"/>
              <w:textAlignment w:val="baseline"/>
              <w:rPr>
                <w:szCs w:val="18"/>
              </w:rPr>
            </w:pPr>
          </w:p>
          <w:p w14:paraId="21165680" w14:textId="77777777" w:rsidR="00316400" w:rsidRPr="00316400" w:rsidRDefault="00316400" w:rsidP="00316400">
            <w:pPr>
              <w:suppressAutoHyphens/>
              <w:autoSpaceDN w:val="0"/>
              <w:spacing w:line="200" w:lineRule="atLeast"/>
              <w:textAlignment w:val="baseline"/>
              <w:rPr>
                <w:szCs w:val="18"/>
              </w:rPr>
            </w:pPr>
            <w:r w:rsidRPr="00316400">
              <w:rPr>
                <w:szCs w:val="18"/>
              </w:rPr>
              <w:t>Opstellen communicatieplan ten behoeve van tijdige en duidelijke communicatie en informatie met de omgeving.</w:t>
            </w:r>
          </w:p>
          <w:p w14:paraId="71012DD6" w14:textId="77777777" w:rsidR="00316400" w:rsidRPr="00316400" w:rsidRDefault="00316400" w:rsidP="00316400">
            <w:pPr>
              <w:suppressAutoHyphens/>
              <w:autoSpaceDN w:val="0"/>
              <w:spacing w:line="200" w:lineRule="atLeast"/>
              <w:textAlignment w:val="baseline"/>
              <w:rPr>
                <w:szCs w:val="18"/>
              </w:rPr>
            </w:pPr>
          </w:p>
          <w:p w14:paraId="55485391" w14:textId="77777777" w:rsidR="009A7AD5" w:rsidRPr="00316400" w:rsidRDefault="00316400" w:rsidP="00316400">
            <w:pPr>
              <w:spacing w:line="240" w:lineRule="auto"/>
              <w:rPr>
                <w:bCs/>
                <w:szCs w:val="18"/>
              </w:rPr>
            </w:pPr>
            <w:r w:rsidRPr="00316400">
              <w:rPr>
                <w:szCs w:val="18"/>
              </w:rPr>
              <w:t>Tijdig met bevoegd gezag en HTM de opstelplaats voor de hijskraan afstemmen en in hoeverre omleiding of tijdelijke stillegging van verkeer en trams mogelijk is en onder welke voorwaarden</w:t>
            </w:r>
          </w:p>
          <w:p w14:paraId="52BAC002" w14:textId="77777777" w:rsidR="002A18D4" w:rsidRDefault="002A18D4" w:rsidP="00F3788A">
            <w:pPr>
              <w:spacing w:line="240" w:lineRule="auto"/>
              <w:rPr>
                <w:bCs/>
                <w:szCs w:val="18"/>
              </w:rPr>
            </w:pPr>
          </w:p>
        </w:tc>
        <w:tc>
          <w:tcPr>
            <w:tcW w:w="4454" w:type="dxa"/>
          </w:tcPr>
          <w:p w14:paraId="616500DD" w14:textId="77777777" w:rsidR="00B82570" w:rsidRPr="0053121C" w:rsidRDefault="00B82570" w:rsidP="00B82570">
            <w:pPr>
              <w:spacing w:line="240" w:lineRule="auto"/>
              <w:rPr>
                <w:i/>
                <w:sz w:val="16"/>
                <w:szCs w:val="16"/>
              </w:rPr>
            </w:pPr>
            <w:r w:rsidRPr="0053121C">
              <w:rPr>
                <w:i/>
                <w:sz w:val="16"/>
                <w:szCs w:val="16"/>
              </w:rPr>
              <w:t>In ieder geval geeft de aannemer hier aan:</w:t>
            </w:r>
          </w:p>
          <w:p w14:paraId="7ADF0CF3" w14:textId="77777777" w:rsidR="00B82570" w:rsidRPr="0053121C" w:rsidRDefault="00B82570" w:rsidP="00B82570">
            <w:pPr>
              <w:pStyle w:val="Lijstalinea"/>
              <w:numPr>
                <w:ilvl w:val="0"/>
                <w:numId w:val="13"/>
              </w:numPr>
              <w:spacing w:line="240" w:lineRule="auto"/>
              <w:rPr>
                <w:i/>
                <w:sz w:val="16"/>
                <w:szCs w:val="16"/>
              </w:rPr>
            </w:pPr>
            <w:r w:rsidRPr="0053121C">
              <w:rPr>
                <w:i/>
                <w:sz w:val="16"/>
                <w:szCs w:val="16"/>
              </w:rPr>
              <w:t xml:space="preserve">Hoe aanrijdgevaar op de bouwplaats wordt voorkomen. </w:t>
            </w:r>
          </w:p>
          <w:p w14:paraId="5A00D158" w14:textId="77777777" w:rsidR="00B82570" w:rsidRPr="0053121C" w:rsidRDefault="00B82570" w:rsidP="00B82570">
            <w:pPr>
              <w:pStyle w:val="Lijstalinea"/>
              <w:numPr>
                <w:ilvl w:val="0"/>
                <w:numId w:val="13"/>
              </w:numPr>
              <w:spacing w:line="240" w:lineRule="auto"/>
              <w:rPr>
                <w:i/>
                <w:sz w:val="16"/>
                <w:szCs w:val="16"/>
              </w:rPr>
            </w:pPr>
            <w:r w:rsidRPr="0053121C">
              <w:rPr>
                <w:i/>
                <w:sz w:val="16"/>
                <w:szCs w:val="16"/>
              </w:rPr>
              <w:t>Hoe en op welke wijze veilig wordt gehesen.</w:t>
            </w:r>
          </w:p>
          <w:p w14:paraId="6C6BFB9A" w14:textId="77777777" w:rsidR="00B82570" w:rsidRDefault="00B82570" w:rsidP="00F3788A">
            <w:pPr>
              <w:spacing w:line="240" w:lineRule="auto"/>
              <w:rPr>
                <w:bCs/>
                <w:szCs w:val="18"/>
              </w:rPr>
            </w:pPr>
          </w:p>
        </w:tc>
      </w:tr>
      <w:tr w:rsidR="00857A6A" w14:paraId="4B1FDF3D" w14:textId="77777777" w:rsidTr="00BF5B0F">
        <w:tc>
          <w:tcPr>
            <w:tcW w:w="3123" w:type="dxa"/>
            <w:vAlign w:val="center"/>
          </w:tcPr>
          <w:p w14:paraId="6CDBA18D"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Opslag/opstelling materieel</w:t>
            </w:r>
          </w:p>
          <w:p w14:paraId="40D1925D" w14:textId="77777777" w:rsidR="00857A6A" w:rsidRPr="00BF5B0F" w:rsidRDefault="00857A6A" w:rsidP="001A1968">
            <w:pPr>
              <w:spacing w:before="40"/>
              <w:ind w:left="360"/>
              <w:rPr>
                <w:rFonts w:cs="Arial"/>
                <w:sz w:val="16"/>
                <w:szCs w:val="16"/>
                <w:lang w:eastAsia="en-US"/>
              </w:rPr>
            </w:pPr>
          </w:p>
        </w:tc>
        <w:tc>
          <w:tcPr>
            <w:tcW w:w="2237" w:type="dxa"/>
            <w:gridSpan w:val="2"/>
          </w:tcPr>
          <w:p w14:paraId="42E8C23E" w14:textId="77777777" w:rsidR="00857A6A" w:rsidRDefault="009A7AD5" w:rsidP="00F3788A">
            <w:pPr>
              <w:spacing w:line="240" w:lineRule="auto"/>
              <w:rPr>
                <w:szCs w:val="18"/>
              </w:rPr>
            </w:pPr>
            <w:r>
              <w:rPr>
                <w:szCs w:val="18"/>
              </w:rPr>
              <w:t xml:space="preserve">Vrijhouden van vluchtroutes </w:t>
            </w:r>
            <w:r w:rsidR="00316400">
              <w:rPr>
                <w:szCs w:val="18"/>
              </w:rPr>
              <w:t>en o</w:t>
            </w:r>
            <w:r>
              <w:rPr>
                <w:szCs w:val="18"/>
              </w:rPr>
              <w:t>mliggende belendingen. Deze dienen vrij van obstakels te blijven</w:t>
            </w:r>
          </w:p>
          <w:p w14:paraId="767090CC" w14:textId="77777777" w:rsidR="00316400" w:rsidRDefault="00316400" w:rsidP="00F3788A">
            <w:pPr>
              <w:spacing w:line="240" w:lineRule="auto"/>
              <w:rPr>
                <w:szCs w:val="18"/>
              </w:rPr>
            </w:pPr>
          </w:p>
          <w:p w14:paraId="576FDEDD" w14:textId="77777777" w:rsidR="00316400" w:rsidRPr="00316400" w:rsidRDefault="00316400" w:rsidP="00316400">
            <w:pPr>
              <w:suppressAutoHyphens/>
              <w:autoSpaceDN w:val="0"/>
              <w:spacing w:line="200" w:lineRule="atLeast"/>
              <w:textAlignment w:val="baseline"/>
              <w:rPr>
                <w:sz w:val="16"/>
                <w:szCs w:val="16"/>
              </w:rPr>
            </w:pPr>
            <w:r w:rsidRPr="00316400">
              <w:rPr>
                <w:szCs w:val="18"/>
              </w:rPr>
              <w:t>De opdrachtnemer geeft de beheersmaatregelen aan</w:t>
            </w:r>
            <w:r w:rsidRPr="00316400">
              <w:rPr>
                <w:sz w:val="16"/>
                <w:szCs w:val="16"/>
              </w:rPr>
              <w:t>.</w:t>
            </w:r>
          </w:p>
          <w:p w14:paraId="79C5AEC1" w14:textId="77777777" w:rsidR="00316400" w:rsidRDefault="00316400" w:rsidP="00F3788A">
            <w:pPr>
              <w:spacing w:line="240" w:lineRule="auto"/>
              <w:rPr>
                <w:szCs w:val="18"/>
              </w:rPr>
            </w:pPr>
          </w:p>
          <w:p w14:paraId="2FCE2696" w14:textId="77777777" w:rsidR="009A7AD5" w:rsidRDefault="009A7AD5" w:rsidP="00F3788A">
            <w:pPr>
              <w:spacing w:line="240" w:lineRule="auto"/>
              <w:rPr>
                <w:bCs/>
                <w:szCs w:val="18"/>
              </w:rPr>
            </w:pPr>
          </w:p>
        </w:tc>
        <w:tc>
          <w:tcPr>
            <w:tcW w:w="4454" w:type="dxa"/>
          </w:tcPr>
          <w:p w14:paraId="12AB27BB" w14:textId="77777777" w:rsidR="00857A6A" w:rsidRDefault="00857A6A" w:rsidP="00F3788A">
            <w:pPr>
              <w:spacing w:line="240" w:lineRule="auto"/>
              <w:rPr>
                <w:bCs/>
                <w:szCs w:val="18"/>
              </w:rPr>
            </w:pPr>
          </w:p>
        </w:tc>
      </w:tr>
      <w:tr w:rsidR="00857A6A" w14:paraId="3A6D7DAC" w14:textId="77777777" w:rsidTr="00BF5B0F">
        <w:tc>
          <w:tcPr>
            <w:tcW w:w="3123" w:type="dxa"/>
            <w:vAlign w:val="center"/>
          </w:tcPr>
          <w:p w14:paraId="20C40ABE" w14:textId="77777777" w:rsidR="00857A6A" w:rsidRPr="00BF5B0F" w:rsidRDefault="00D635D4"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 xml:space="preserve">Gezondheid en </w:t>
            </w:r>
            <w:r w:rsidR="00857A6A" w:rsidRPr="00BF5B0F">
              <w:rPr>
                <w:rFonts w:ascii="Verdana" w:hAnsi="Verdana" w:cs="Arial"/>
                <w:sz w:val="16"/>
                <w:szCs w:val="16"/>
              </w:rPr>
              <w:t>Milieu</w:t>
            </w:r>
          </w:p>
          <w:p w14:paraId="1BDCDDDD" w14:textId="77777777" w:rsidR="00857A6A" w:rsidRPr="00BF5B0F" w:rsidRDefault="00857A6A" w:rsidP="001A1968">
            <w:pPr>
              <w:spacing w:before="40"/>
              <w:ind w:left="360"/>
              <w:rPr>
                <w:rFonts w:cs="Arial"/>
                <w:sz w:val="16"/>
                <w:szCs w:val="16"/>
                <w:lang w:eastAsia="en-US"/>
              </w:rPr>
            </w:pPr>
          </w:p>
        </w:tc>
        <w:tc>
          <w:tcPr>
            <w:tcW w:w="2237" w:type="dxa"/>
            <w:gridSpan w:val="2"/>
          </w:tcPr>
          <w:p w14:paraId="03381BAA" w14:textId="77777777" w:rsidR="009A7AD5" w:rsidRDefault="00316400" w:rsidP="00316400">
            <w:pPr>
              <w:spacing w:line="240" w:lineRule="auto"/>
              <w:rPr>
                <w:bCs/>
                <w:szCs w:val="18"/>
              </w:rPr>
            </w:pPr>
            <w:r>
              <w:rPr>
                <w:bCs/>
                <w:szCs w:val="18"/>
              </w:rPr>
              <w:t>Niet van toepassing</w:t>
            </w:r>
          </w:p>
        </w:tc>
        <w:tc>
          <w:tcPr>
            <w:tcW w:w="4454" w:type="dxa"/>
          </w:tcPr>
          <w:p w14:paraId="1A89FAF6" w14:textId="77777777" w:rsidR="00857A6A" w:rsidRDefault="00857A6A" w:rsidP="00F3788A">
            <w:pPr>
              <w:spacing w:line="240" w:lineRule="auto"/>
              <w:rPr>
                <w:bCs/>
                <w:szCs w:val="18"/>
              </w:rPr>
            </w:pPr>
          </w:p>
        </w:tc>
      </w:tr>
      <w:tr w:rsidR="00857A6A" w14:paraId="01EAEDC4" w14:textId="77777777" w:rsidTr="00BF5B0F">
        <w:tc>
          <w:tcPr>
            <w:tcW w:w="3123" w:type="dxa"/>
            <w:vAlign w:val="center"/>
          </w:tcPr>
          <w:p w14:paraId="157AF2D9"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Gemeenschappelijke risico’s (samenloopgevaar)</w:t>
            </w:r>
          </w:p>
          <w:p w14:paraId="28C32DA0" w14:textId="77777777"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14:paraId="62BA0ED7" w14:textId="77777777" w:rsidR="00857A6A" w:rsidRDefault="00F718DA" w:rsidP="00F3788A">
            <w:pPr>
              <w:spacing w:line="240" w:lineRule="auto"/>
              <w:rPr>
                <w:bCs/>
                <w:szCs w:val="18"/>
              </w:rPr>
            </w:pPr>
            <w:r>
              <w:rPr>
                <w:szCs w:val="18"/>
              </w:rPr>
              <w:t>Niet van toepassing</w:t>
            </w:r>
          </w:p>
        </w:tc>
        <w:tc>
          <w:tcPr>
            <w:tcW w:w="4454" w:type="dxa"/>
          </w:tcPr>
          <w:p w14:paraId="16D84565" w14:textId="77777777" w:rsidR="00857A6A" w:rsidRDefault="00857A6A" w:rsidP="00F3788A">
            <w:pPr>
              <w:spacing w:line="240" w:lineRule="auto"/>
              <w:rPr>
                <w:bCs/>
                <w:szCs w:val="18"/>
              </w:rPr>
            </w:pPr>
          </w:p>
        </w:tc>
      </w:tr>
      <w:tr w:rsidR="00857A6A" w14:paraId="46DA312E" w14:textId="77777777" w:rsidTr="00BF5B0F">
        <w:tc>
          <w:tcPr>
            <w:tcW w:w="3123" w:type="dxa"/>
            <w:vAlign w:val="center"/>
          </w:tcPr>
          <w:p w14:paraId="2CB022EA"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lastRenderedPageBreak/>
              <w:t>Asbest</w:t>
            </w:r>
          </w:p>
          <w:p w14:paraId="7C383303" w14:textId="77777777" w:rsidR="00857A6A" w:rsidRPr="00BF5B0F" w:rsidRDefault="00857A6A" w:rsidP="001A1968">
            <w:pPr>
              <w:pStyle w:val="Lijstalinea"/>
              <w:spacing w:before="40" w:line="240" w:lineRule="auto"/>
              <w:ind w:left="360"/>
              <w:rPr>
                <w:rFonts w:ascii="Verdana" w:hAnsi="Verdana" w:cs="Arial"/>
                <w:sz w:val="16"/>
                <w:szCs w:val="16"/>
              </w:rPr>
            </w:pPr>
          </w:p>
        </w:tc>
        <w:tc>
          <w:tcPr>
            <w:tcW w:w="2237" w:type="dxa"/>
            <w:gridSpan w:val="2"/>
          </w:tcPr>
          <w:p w14:paraId="130A004A" w14:textId="77777777" w:rsidR="00857A6A" w:rsidRDefault="00316400" w:rsidP="00F03DBF">
            <w:pPr>
              <w:spacing w:line="240" w:lineRule="auto"/>
              <w:rPr>
                <w:szCs w:val="18"/>
              </w:rPr>
            </w:pPr>
            <w:r>
              <w:rPr>
                <w:szCs w:val="18"/>
              </w:rPr>
              <w:t>Niet van toepassing</w:t>
            </w:r>
          </w:p>
          <w:p w14:paraId="01B9D6A7" w14:textId="77777777" w:rsidR="00F718DA" w:rsidRDefault="00F718DA" w:rsidP="00F03DBF">
            <w:pPr>
              <w:spacing w:line="240" w:lineRule="auto"/>
              <w:rPr>
                <w:bCs/>
                <w:szCs w:val="18"/>
              </w:rPr>
            </w:pPr>
          </w:p>
        </w:tc>
        <w:tc>
          <w:tcPr>
            <w:tcW w:w="4454" w:type="dxa"/>
          </w:tcPr>
          <w:p w14:paraId="516C67E2" w14:textId="77777777" w:rsidR="00857A6A" w:rsidRDefault="00857A6A" w:rsidP="00F03DBF">
            <w:pPr>
              <w:spacing w:line="240" w:lineRule="auto"/>
              <w:rPr>
                <w:bCs/>
                <w:szCs w:val="18"/>
              </w:rPr>
            </w:pPr>
          </w:p>
        </w:tc>
      </w:tr>
      <w:tr w:rsidR="00857A6A" w14:paraId="32C21B68" w14:textId="77777777" w:rsidTr="00BF5B0F">
        <w:tc>
          <w:tcPr>
            <w:tcW w:w="3123" w:type="dxa"/>
            <w:vAlign w:val="center"/>
          </w:tcPr>
          <w:p w14:paraId="3B9D87A7"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Werken op hoogte</w:t>
            </w:r>
          </w:p>
          <w:p w14:paraId="2569F89F" w14:textId="77777777"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14:paraId="6D73B544" w14:textId="77777777" w:rsidR="00316400" w:rsidRPr="00316400" w:rsidRDefault="00316400" w:rsidP="00316400">
            <w:pPr>
              <w:suppressAutoHyphens/>
              <w:autoSpaceDN w:val="0"/>
              <w:spacing w:line="200" w:lineRule="atLeast"/>
              <w:textAlignment w:val="baseline"/>
              <w:rPr>
                <w:szCs w:val="18"/>
              </w:rPr>
            </w:pPr>
            <w:r w:rsidRPr="00316400">
              <w:rPr>
                <w:szCs w:val="18"/>
              </w:rPr>
              <w:t>De opdrachtnemer geeft de maatregelen aan in een gedetailleerd Veiligheidsplan, een en ander op basis van het Bouwbesluit hoofdstuk 8, artikel 8.7</w:t>
            </w:r>
          </w:p>
          <w:p w14:paraId="0AFDD2D0" w14:textId="77777777" w:rsidR="00F718DA" w:rsidRDefault="00F718DA" w:rsidP="00F3788A">
            <w:pPr>
              <w:spacing w:line="240" w:lineRule="auto"/>
              <w:rPr>
                <w:bCs/>
                <w:szCs w:val="18"/>
              </w:rPr>
            </w:pPr>
          </w:p>
        </w:tc>
        <w:tc>
          <w:tcPr>
            <w:tcW w:w="4454" w:type="dxa"/>
          </w:tcPr>
          <w:p w14:paraId="468D38A0" w14:textId="77777777" w:rsidR="00857A6A" w:rsidRDefault="00857A6A" w:rsidP="00F3788A">
            <w:pPr>
              <w:spacing w:line="240" w:lineRule="auto"/>
              <w:rPr>
                <w:bCs/>
                <w:szCs w:val="18"/>
              </w:rPr>
            </w:pPr>
          </w:p>
        </w:tc>
      </w:tr>
      <w:tr w:rsidR="00857A6A" w14:paraId="0C052A4C" w14:textId="77777777" w:rsidTr="00BF5B0F">
        <w:tc>
          <w:tcPr>
            <w:tcW w:w="3123" w:type="dxa"/>
            <w:vAlign w:val="center"/>
          </w:tcPr>
          <w:p w14:paraId="5BA230FB"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Instabiliteit</w:t>
            </w:r>
          </w:p>
          <w:p w14:paraId="783E02F8" w14:textId="77777777"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14:paraId="7E04D29C" w14:textId="77777777" w:rsidR="00857A6A" w:rsidRDefault="00F718DA" w:rsidP="00F3788A">
            <w:pPr>
              <w:spacing w:line="240" w:lineRule="auto"/>
              <w:rPr>
                <w:bCs/>
                <w:szCs w:val="18"/>
              </w:rPr>
            </w:pPr>
            <w:r>
              <w:rPr>
                <w:szCs w:val="18"/>
              </w:rPr>
              <w:t>Niet van toepassing</w:t>
            </w:r>
          </w:p>
        </w:tc>
        <w:tc>
          <w:tcPr>
            <w:tcW w:w="4454" w:type="dxa"/>
          </w:tcPr>
          <w:p w14:paraId="1A10A7E1" w14:textId="77777777" w:rsidR="00857A6A" w:rsidRDefault="00857A6A" w:rsidP="00F3788A">
            <w:pPr>
              <w:spacing w:line="240" w:lineRule="auto"/>
              <w:rPr>
                <w:bCs/>
                <w:szCs w:val="18"/>
              </w:rPr>
            </w:pPr>
          </w:p>
        </w:tc>
      </w:tr>
      <w:tr w:rsidR="00857A6A" w14:paraId="15D1F4DA" w14:textId="77777777" w:rsidTr="00BF5B0F">
        <w:tc>
          <w:tcPr>
            <w:tcW w:w="3123" w:type="dxa"/>
            <w:vAlign w:val="center"/>
          </w:tcPr>
          <w:p w14:paraId="3D346AFE"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Ondergrond</w:t>
            </w:r>
          </w:p>
          <w:p w14:paraId="1EF973C2" w14:textId="77777777" w:rsidR="00857A6A" w:rsidRPr="00BF5B0F" w:rsidRDefault="00857A6A" w:rsidP="001A1968">
            <w:pPr>
              <w:pStyle w:val="Lijstalinea"/>
              <w:spacing w:before="40"/>
              <w:ind w:left="360"/>
              <w:rPr>
                <w:rFonts w:ascii="Verdana" w:hAnsi="Verdana" w:cs="Arial"/>
                <w:sz w:val="16"/>
                <w:szCs w:val="16"/>
              </w:rPr>
            </w:pPr>
          </w:p>
        </w:tc>
        <w:tc>
          <w:tcPr>
            <w:tcW w:w="2237" w:type="dxa"/>
            <w:gridSpan w:val="2"/>
          </w:tcPr>
          <w:p w14:paraId="62DA9904" w14:textId="77777777" w:rsidR="00857A6A" w:rsidRDefault="00F718DA" w:rsidP="00F3788A">
            <w:pPr>
              <w:spacing w:line="240" w:lineRule="auto"/>
              <w:rPr>
                <w:bCs/>
                <w:szCs w:val="18"/>
              </w:rPr>
            </w:pPr>
            <w:r>
              <w:rPr>
                <w:szCs w:val="18"/>
              </w:rPr>
              <w:t>Niet van toepassing</w:t>
            </w:r>
          </w:p>
        </w:tc>
        <w:tc>
          <w:tcPr>
            <w:tcW w:w="4454" w:type="dxa"/>
          </w:tcPr>
          <w:p w14:paraId="772D097D" w14:textId="77777777" w:rsidR="00857A6A" w:rsidRDefault="00857A6A" w:rsidP="00F3788A">
            <w:pPr>
              <w:spacing w:line="240" w:lineRule="auto"/>
              <w:rPr>
                <w:bCs/>
                <w:szCs w:val="18"/>
              </w:rPr>
            </w:pPr>
          </w:p>
        </w:tc>
      </w:tr>
      <w:tr w:rsidR="00857A6A" w14:paraId="7F1A8558" w14:textId="77777777" w:rsidTr="00BF5B0F">
        <w:tc>
          <w:tcPr>
            <w:tcW w:w="3123" w:type="dxa"/>
            <w:vAlign w:val="center"/>
          </w:tcPr>
          <w:p w14:paraId="32AB0D2A" w14:textId="77777777" w:rsidR="00857A6A" w:rsidRPr="0053121C" w:rsidRDefault="00857A6A" w:rsidP="0053121C">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Installaties/opslag/magazijnen/ munitiedepots/ besloten ruimtes</w:t>
            </w:r>
          </w:p>
        </w:tc>
        <w:tc>
          <w:tcPr>
            <w:tcW w:w="2237" w:type="dxa"/>
            <w:gridSpan w:val="2"/>
          </w:tcPr>
          <w:p w14:paraId="6724C00C" w14:textId="77777777" w:rsidR="00857A6A" w:rsidRDefault="00F718DA" w:rsidP="00F3788A">
            <w:pPr>
              <w:spacing w:line="240" w:lineRule="auto"/>
              <w:rPr>
                <w:bCs/>
                <w:szCs w:val="18"/>
              </w:rPr>
            </w:pPr>
            <w:r>
              <w:rPr>
                <w:szCs w:val="18"/>
              </w:rPr>
              <w:t>Niet van toepassing</w:t>
            </w:r>
          </w:p>
        </w:tc>
        <w:tc>
          <w:tcPr>
            <w:tcW w:w="4454" w:type="dxa"/>
          </w:tcPr>
          <w:p w14:paraId="07E88A9E" w14:textId="77777777" w:rsidR="00857A6A" w:rsidRDefault="00857A6A" w:rsidP="00F3788A">
            <w:pPr>
              <w:spacing w:line="240" w:lineRule="auto"/>
              <w:rPr>
                <w:bCs/>
                <w:szCs w:val="18"/>
              </w:rPr>
            </w:pPr>
          </w:p>
        </w:tc>
      </w:tr>
      <w:tr w:rsidR="00857A6A" w14:paraId="2DC44E3D" w14:textId="77777777" w:rsidTr="00BF5B0F">
        <w:tc>
          <w:tcPr>
            <w:tcW w:w="3123" w:type="dxa"/>
            <w:vAlign w:val="center"/>
          </w:tcPr>
          <w:p w14:paraId="377A78C8" w14:textId="77777777" w:rsidR="00857A6A" w:rsidRPr="00BF5B0F" w:rsidRDefault="00857A6A" w:rsidP="006829C2">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 xml:space="preserve">Onderhoud </w:t>
            </w:r>
          </w:p>
          <w:p w14:paraId="70785537" w14:textId="77777777" w:rsidR="00857A6A" w:rsidRPr="00BF5B0F" w:rsidRDefault="00857A6A" w:rsidP="001A1968">
            <w:pPr>
              <w:pStyle w:val="Lijstalinea"/>
              <w:spacing w:before="40" w:line="240" w:lineRule="auto"/>
              <w:ind w:left="360"/>
              <w:rPr>
                <w:rFonts w:ascii="Verdana" w:hAnsi="Verdana" w:cs="Arial"/>
                <w:sz w:val="16"/>
                <w:szCs w:val="16"/>
              </w:rPr>
            </w:pPr>
          </w:p>
        </w:tc>
        <w:tc>
          <w:tcPr>
            <w:tcW w:w="2237" w:type="dxa"/>
            <w:gridSpan w:val="2"/>
          </w:tcPr>
          <w:p w14:paraId="536A0089" w14:textId="77777777" w:rsidR="00857A6A" w:rsidRDefault="00F718DA" w:rsidP="00F3788A">
            <w:pPr>
              <w:spacing w:line="240" w:lineRule="auto"/>
              <w:rPr>
                <w:bCs/>
                <w:szCs w:val="18"/>
              </w:rPr>
            </w:pPr>
            <w:r>
              <w:rPr>
                <w:szCs w:val="18"/>
              </w:rPr>
              <w:t>Niet van toepassing</w:t>
            </w:r>
          </w:p>
        </w:tc>
        <w:tc>
          <w:tcPr>
            <w:tcW w:w="4454" w:type="dxa"/>
          </w:tcPr>
          <w:p w14:paraId="24A374CB" w14:textId="77777777" w:rsidR="00857A6A" w:rsidRDefault="00857A6A" w:rsidP="00F3788A">
            <w:pPr>
              <w:spacing w:line="240" w:lineRule="auto"/>
              <w:rPr>
                <w:bCs/>
                <w:szCs w:val="18"/>
              </w:rPr>
            </w:pPr>
          </w:p>
        </w:tc>
      </w:tr>
      <w:tr w:rsidR="00206CE8" w14:paraId="19E27806" w14:textId="77777777" w:rsidTr="00BF5B0F">
        <w:tc>
          <w:tcPr>
            <w:tcW w:w="3123" w:type="dxa"/>
            <w:vAlign w:val="center"/>
          </w:tcPr>
          <w:p w14:paraId="5EFA405E" w14:textId="77777777" w:rsidR="00206CE8" w:rsidRDefault="00206CE8" w:rsidP="00206CE8">
            <w:pPr>
              <w:pStyle w:val="Lijstalinea"/>
              <w:numPr>
                <w:ilvl w:val="0"/>
                <w:numId w:val="11"/>
              </w:numPr>
              <w:spacing w:before="40" w:line="240" w:lineRule="auto"/>
              <w:rPr>
                <w:rFonts w:ascii="Verdana" w:hAnsi="Verdana" w:cs="Arial"/>
                <w:sz w:val="16"/>
                <w:szCs w:val="16"/>
              </w:rPr>
            </w:pPr>
            <w:r>
              <w:rPr>
                <w:rFonts w:ascii="Verdana" w:hAnsi="Verdana" w:cs="Arial"/>
                <w:sz w:val="16"/>
                <w:szCs w:val="16"/>
              </w:rPr>
              <w:t>Sloop</w:t>
            </w:r>
          </w:p>
          <w:p w14:paraId="4184378E" w14:textId="77777777" w:rsidR="00206CE8" w:rsidRPr="00BF5B0F" w:rsidRDefault="00206CE8" w:rsidP="00206CE8">
            <w:pPr>
              <w:pStyle w:val="Lijstalinea"/>
              <w:spacing w:before="40" w:line="240" w:lineRule="auto"/>
              <w:ind w:left="360"/>
              <w:rPr>
                <w:rFonts w:ascii="Verdana" w:hAnsi="Verdana" w:cs="Arial"/>
                <w:sz w:val="16"/>
                <w:szCs w:val="16"/>
              </w:rPr>
            </w:pPr>
          </w:p>
        </w:tc>
        <w:tc>
          <w:tcPr>
            <w:tcW w:w="2237" w:type="dxa"/>
            <w:gridSpan w:val="2"/>
          </w:tcPr>
          <w:p w14:paraId="08542186" w14:textId="77777777" w:rsidR="00206CE8" w:rsidRDefault="00F718DA" w:rsidP="00206CE8">
            <w:pPr>
              <w:spacing w:line="240" w:lineRule="auto"/>
              <w:rPr>
                <w:bCs/>
                <w:szCs w:val="18"/>
              </w:rPr>
            </w:pPr>
            <w:r>
              <w:rPr>
                <w:szCs w:val="18"/>
              </w:rPr>
              <w:t>Niet van toepassing</w:t>
            </w:r>
          </w:p>
        </w:tc>
        <w:tc>
          <w:tcPr>
            <w:tcW w:w="4454" w:type="dxa"/>
          </w:tcPr>
          <w:p w14:paraId="1E96CA7A" w14:textId="77777777" w:rsidR="00206CE8" w:rsidRDefault="00206CE8" w:rsidP="00206CE8">
            <w:pPr>
              <w:spacing w:line="240" w:lineRule="auto"/>
              <w:rPr>
                <w:bCs/>
                <w:szCs w:val="18"/>
              </w:rPr>
            </w:pPr>
          </w:p>
        </w:tc>
      </w:tr>
      <w:tr w:rsidR="00857A6A" w14:paraId="19462B20" w14:textId="77777777" w:rsidTr="00BF5B0F">
        <w:tc>
          <w:tcPr>
            <w:tcW w:w="3123" w:type="dxa"/>
            <w:vAlign w:val="center"/>
          </w:tcPr>
          <w:p w14:paraId="20233F85" w14:textId="77777777" w:rsidR="00206CE8" w:rsidRPr="00BF5B0F" w:rsidRDefault="00206CE8" w:rsidP="00206CE8">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 xml:space="preserve">Bijzondere gevaren </w:t>
            </w:r>
            <w:proofErr w:type="spellStart"/>
            <w:r w:rsidRPr="00BF5B0F">
              <w:rPr>
                <w:rFonts w:ascii="Verdana" w:hAnsi="Verdana" w:cs="Arial"/>
                <w:sz w:val="16"/>
                <w:szCs w:val="16"/>
              </w:rPr>
              <w:t>i.h.k.v</w:t>
            </w:r>
            <w:proofErr w:type="spellEnd"/>
            <w:r w:rsidRPr="00BF5B0F">
              <w:rPr>
                <w:rFonts w:ascii="Verdana" w:hAnsi="Verdana" w:cs="Arial"/>
                <w:sz w:val="16"/>
                <w:szCs w:val="16"/>
              </w:rPr>
              <w:t xml:space="preserve">. </w:t>
            </w:r>
            <w:r w:rsidRPr="00BF5B0F">
              <w:rPr>
                <w:rFonts w:ascii="Verdana" w:hAnsi="Verdana"/>
                <w:sz w:val="16"/>
                <w:szCs w:val="16"/>
              </w:rPr>
              <w:t>Richtlijn nr. 92/57/EEG</w:t>
            </w:r>
          </w:p>
          <w:p w14:paraId="034893C8" w14:textId="77777777" w:rsidR="00857A6A" w:rsidRPr="00BF5B0F" w:rsidRDefault="00857A6A" w:rsidP="00206CE8">
            <w:pPr>
              <w:pStyle w:val="Lijstalinea"/>
              <w:spacing w:before="40" w:line="240" w:lineRule="auto"/>
              <w:ind w:left="360"/>
              <w:rPr>
                <w:rFonts w:ascii="Verdana" w:hAnsi="Verdana" w:cs="Arial"/>
                <w:sz w:val="16"/>
                <w:szCs w:val="16"/>
              </w:rPr>
            </w:pPr>
          </w:p>
        </w:tc>
        <w:tc>
          <w:tcPr>
            <w:tcW w:w="2237" w:type="dxa"/>
            <w:gridSpan w:val="2"/>
          </w:tcPr>
          <w:p w14:paraId="125A178E" w14:textId="77777777" w:rsidR="00857A6A" w:rsidRDefault="00F718DA" w:rsidP="00F3788A">
            <w:pPr>
              <w:spacing w:line="240" w:lineRule="auto"/>
              <w:rPr>
                <w:bCs/>
                <w:szCs w:val="18"/>
              </w:rPr>
            </w:pPr>
            <w:r>
              <w:rPr>
                <w:szCs w:val="18"/>
              </w:rPr>
              <w:t>Niet van toepassing</w:t>
            </w:r>
          </w:p>
        </w:tc>
        <w:tc>
          <w:tcPr>
            <w:tcW w:w="4454" w:type="dxa"/>
          </w:tcPr>
          <w:p w14:paraId="25466966" w14:textId="77777777" w:rsidR="00857A6A" w:rsidRDefault="00857A6A" w:rsidP="00F3788A">
            <w:pPr>
              <w:spacing w:line="240" w:lineRule="auto"/>
              <w:rPr>
                <w:bCs/>
                <w:szCs w:val="18"/>
              </w:rPr>
            </w:pPr>
          </w:p>
        </w:tc>
      </w:tr>
      <w:tr w:rsidR="00857A6A" w14:paraId="74F2E272" w14:textId="77777777" w:rsidTr="00BF5B0F">
        <w:tc>
          <w:tcPr>
            <w:tcW w:w="3123" w:type="dxa"/>
            <w:vAlign w:val="center"/>
          </w:tcPr>
          <w:p w14:paraId="33F11F87" w14:textId="77777777" w:rsidR="00206CE8" w:rsidRPr="00BF5B0F" w:rsidRDefault="00206CE8" w:rsidP="00206CE8">
            <w:pPr>
              <w:pStyle w:val="Lijstalinea"/>
              <w:numPr>
                <w:ilvl w:val="0"/>
                <w:numId w:val="11"/>
              </w:numPr>
              <w:spacing w:before="40" w:line="240" w:lineRule="auto"/>
              <w:rPr>
                <w:rFonts w:ascii="Verdana" w:hAnsi="Verdana" w:cs="Arial"/>
                <w:sz w:val="16"/>
                <w:szCs w:val="16"/>
              </w:rPr>
            </w:pPr>
            <w:r w:rsidRPr="00BF5B0F">
              <w:rPr>
                <w:rFonts w:ascii="Verdana" w:hAnsi="Verdana" w:cs="Arial"/>
                <w:sz w:val="16"/>
                <w:szCs w:val="16"/>
              </w:rPr>
              <w:t>Overige aandachtspunten/risico’s</w:t>
            </w:r>
          </w:p>
          <w:p w14:paraId="44533AA9" w14:textId="77777777" w:rsidR="00857A6A" w:rsidRPr="00BF5B0F" w:rsidRDefault="00857A6A" w:rsidP="00857A6A">
            <w:pPr>
              <w:pStyle w:val="Lijstalinea"/>
              <w:spacing w:before="40" w:line="240" w:lineRule="auto"/>
              <w:ind w:left="360"/>
              <w:rPr>
                <w:rFonts w:ascii="Verdana" w:hAnsi="Verdana" w:cs="Arial"/>
                <w:sz w:val="16"/>
                <w:szCs w:val="16"/>
              </w:rPr>
            </w:pPr>
          </w:p>
        </w:tc>
        <w:tc>
          <w:tcPr>
            <w:tcW w:w="2237" w:type="dxa"/>
            <w:gridSpan w:val="2"/>
          </w:tcPr>
          <w:p w14:paraId="47FE3D36" w14:textId="77777777" w:rsidR="00857A6A" w:rsidRDefault="00F718DA" w:rsidP="00857A6A">
            <w:pPr>
              <w:spacing w:line="240" w:lineRule="auto"/>
              <w:rPr>
                <w:szCs w:val="18"/>
              </w:rPr>
            </w:pPr>
            <w:r>
              <w:rPr>
                <w:szCs w:val="18"/>
              </w:rPr>
              <w:t>Maatregelen treffen ten aanzien van Covid-19. Zie het meest recente protocol “samen veilig doorwerken” (</w:t>
            </w:r>
            <w:hyperlink r:id="rId16" w:history="1">
              <w:r w:rsidRPr="00367E3C">
                <w:rPr>
                  <w:rStyle w:val="Hyperlink"/>
                  <w:szCs w:val="18"/>
                </w:rPr>
                <w:t>www.helpdeskcorona-bt.nl</w:t>
              </w:r>
            </w:hyperlink>
            <w:r>
              <w:rPr>
                <w:szCs w:val="18"/>
              </w:rPr>
              <w:t>)</w:t>
            </w:r>
          </w:p>
          <w:p w14:paraId="7F7F15F5" w14:textId="77777777" w:rsidR="00F718DA" w:rsidRDefault="00F718DA" w:rsidP="00857A6A">
            <w:pPr>
              <w:spacing w:line="240" w:lineRule="auto"/>
              <w:rPr>
                <w:bCs/>
                <w:szCs w:val="18"/>
              </w:rPr>
            </w:pPr>
          </w:p>
        </w:tc>
        <w:tc>
          <w:tcPr>
            <w:tcW w:w="4454" w:type="dxa"/>
          </w:tcPr>
          <w:p w14:paraId="497A53EF" w14:textId="77777777" w:rsidR="00857A6A" w:rsidRDefault="00857A6A" w:rsidP="00857A6A">
            <w:pPr>
              <w:spacing w:line="240" w:lineRule="auto"/>
              <w:rPr>
                <w:bCs/>
                <w:szCs w:val="18"/>
              </w:rPr>
            </w:pPr>
          </w:p>
        </w:tc>
      </w:tr>
    </w:tbl>
    <w:p w14:paraId="24E61B76" w14:textId="77777777" w:rsidR="00D21335" w:rsidRPr="00857A6A" w:rsidRDefault="00D21335" w:rsidP="00D21335">
      <w:pPr>
        <w:pStyle w:val="Kop1"/>
      </w:pPr>
      <w:r>
        <w:lastRenderedPageBreak/>
        <w:t>Invulling wettelijke eisen aan V&amp;G-plan</w:t>
      </w:r>
    </w:p>
    <w:tbl>
      <w:tblPr>
        <w:tblStyle w:val="Tabelraster"/>
        <w:tblW w:w="9814" w:type="dxa"/>
        <w:tblInd w:w="-1168" w:type="dxa"/>
        <w:tblLook w:val="04A0" w:firstRow="1" w:lastRow="0" w:firstColumn="1" w:lastColumn="0" w:noHBand="0" w:noVBand="1"/>
      </w:tblPr>
      <w:tblGrid>
        <w:gridCol w:w="1418"/>
        <w:gridCol w:w="3942"/>
        <w:gridCol w:w="4454"/>
      </w:tblGrid>
      <w:tr w:rsidR="00503B1E" w:rsidRPr="00967C7C" w14:paraId="7CA21114" w14:textId="77777777" w:rsidTr="00503B1E">
        <w:tc>
          <w:tcPr>
            <w:tcW w:w="9814" w:type="dxa"/>
            <w:gridSpan w:val="3"/>
            <w:shd w:val="clear" w:color="auto" w:fill="0070C0"/>
          </w:tcPr>
          <w:p w14:paraId="2AB85503" w14:textId="77777777" w:rsidR="00503B1E" w:rsidRPr="00967C7C" w:rsidRDefault="00857A6A" w:rsidP="00D21335">
            <w:pPr>
              <w:spacing w:before="60" w:after="60" w:line="240" w:lineRule="auto"/>
              <w:rPr>
                <w:b/>
                <w:bCs/>
                <w:color w:val="FFFFFF" w:themeColor="background1"/>
                <w:szCs w:val="18"/>
              </w:rPr>
            </w:pPr>
            <w:r>
              <w:rPr>
                <w:b/>
                <w:bCs/>
                <w:color w:val="FFFFFF" w:themeColor="background1"/>
                <w:szCs w:val="18"/>
              </w:rPr>
              <w:t>Invulling eisen aan V&amp;G-plan volgens Arbeidsomstandighedenbesluit</w:t>
            </w:r>
            <w:r w:rsidR="00D21335">
              <w:rPr>
                <w:b/>
                <w:bCs/>
                <w:color w:val="FFFFFF" w:themeColor="background1"/>
                <w:szCs w:val="18"/>
              </w:rPr>
              <w:t>,</w:t>
            </w:r>
            <w:r w:rsidR="0053121C">
              <w:rPr>
                <w:b/>
                <w:bCs/>
                <w:color w:val="FFFFFF" w:themeColor="background1"/>
                <w:szCs w:val="18"/>
              </w:rPr>
              <w:t xml:space="preserve"> </w:t>
            </w:r>
            <w:r>
              <w:rPr>
                <w:b/>
                <w:bCs/>
                <w:color w:val="FFFFFF" w:themeColor="background1"/>
                <w:szCs w:val="18"/>
              </w:rPr>
              <w:t xml:space="preserve">Artikel 2.23, lid 2 </w:t>
            </w:r>
          </w:p>
        </w:tc>
      </w:tr>
      <w:tr w:rsidR="00503B1E" w:rsidRPr="00705D56" w14:paraId="1C5BF4C7" w14:textId="77777777" w:rsidTr="00503B1E">
        <w:tc>
          <w:tcPr>
            <w:tcW w:w="1418" w:type="dxa"/>
            <w:shd w:val="clear" w:color="auto" w:fill="DAEEF3" w:themeFill="accent5" w:themeFillTint="33"/>
          </w:tcPr>
          <w:p w14:paraId="707626EC" w14:textId="77777777" w:rsidR="00503B1E" w:rsidRPr="00705D56" w:rsidRDefault="00503B1E" w:rsidP="00503B1E">
            <w:pPr>
              <w:spacing w:before="60" w:after="60" w:line="240" w:lineRule="auto"/>
              <w:rPr>
                <w:bCs/>
                <w:sz w:val="14"/>
                <w:szCs w:val="14"/>
              </w:rPr>
            </w:pPr>
            <w:r>
              <w:rPr>
                <w:bCs/>
                <w:sz w:val="14"/>
                <w:szCs w:val="14"/>
              </w:rPr>
              <w:t>Artikel 2.28, lid</w:t>
            </w:r>
          </w:p>
        </w:tc>
        <w:tc>
          <w:tcPr>
            <w:tcW w:w="3942" w:type="dxa"/>
            <w:shd w:val="clear" w:color="auto" w:fill="DAEEF3" w:themeFill="accent5" w:themeFillTint="33"/>
          </w:tcPr>
          <w:p w14:paraId="7FC012E8" w14:textId="77777777" w:rsidR="00503B1E" w:rsidRPr="00705D56" w:rsidRDefault="00503B1E" w:rsidP="004B5E4C">
            <w:pPr>
              <w:spacing w:before="60" w:after="60" w:line="240" w:lineRule="auto"/>
              <w:rPr>
                <w:bCs/>
                <w:sz w:val="14"/>
                <w:szCs w:val="14"/>
              </w:rPr>
            </w:pPr>
            <w:r>
              <w:rPr>
                <w:bCs/>
                <w:sz w:val="14"/>
                <w:szCs w:val="14"/>
              </w:rPr>
              <w:t>Inhoud lid</w:t>
            </w:r>
          </w:p>
        </w:tc>
        <w:tc>
          <w:tcPr>
            <w:tcW w:w="4454" w:type="dxa"/>
            <w:shd w:val="clear" w:color="auto" w:fill="DAEEF3" w:themeFill="accent5" w:themeFillTint="33"/>
          </w:tcPr>
          <w:p w14:paraId="06A25322" w14:textId="77777777" w:rsidR="00503B1E" w:rsidRPr="00705D56" w:rsidRDefault="00503B1E" w:rsidP="00503B1E">
            <w:pPr>
              <w:spacing w:before="60" w:after="60" w:line="240" w:lineRule="auto"/>
              <w:rPr>
                <w:bCs/>
                <w:sz w:val="14"/>
                <w:szCs w:val="14"/>
              </w:rPr>
            </w:pPr>
            <w:r>
              <w:rPr>
                <w:bCs/>
                <w:sz w:val="14"/>
                <w:szCs w:val="14"/>
              </w:rPr>
              <w:t>Beschrijving proces hoe de aannemer van het werk dit organiseert</w:t>
            </w:r>
          </w:p>
        </w:tc>
      </w:tr>
      <w:tr w:rsidR="004F48B9" w14:paraId="5F4FFE94" w14:textId="77777777" w:rsidTr="00F718DA">
        <w:tc>
          <w:tcPr>
            <w:tcW w:w="1418" w:type="dxa"/>
          </w:tcPr>
          <w:p w14:paraId="0ECA3D54" w14:textId="77777777" w:rsidR="004F48B9" w:rsidRPr="00FF2493" w:rsidRDefault="004F48B9" w:rsidP="004F48B9">
            <w:pPr>
              <w:pStyle w:val="Geenafstand"/>
              <w:spacing w:beforeAutospacing="0" w:afterAutospacing="0"/>
              <w:jc w:val="center"/>
              <w:rPr>
                <w:sz w:val="16"/>
                <w:szCs w:val="16"/>
              </w:rPr>
            </w:pPr>
            <w:r>
              <w:rPr>
                <w:sz w:val="16"/>
                <w:szCs w:val="16"/>
              </w:rPr>
              <w:t>2a</w:t>
            </w:r>
          </w:p>
        </w:tc>
        <w:tc>
          <w:tcPr>
            <w:tcW w:w="3942" w:type="dxa"/>
          </w:tcPr>
          <w:p w14:paraId="7F9F7A7B" w14:textId="77777777" w:rsidR="004F48B9" w:rsidRPr="00F26320" w:rsidRDefault="004F48B9" w:rsidP="004F48B9">
            <w:pPr>
              <w:spacing w:line="240" w:lineRule="auto"/>
              <w:rPr>
                <w:sz w:val="16"/>
                <w:szCs w:val="16"/>
              </w:rPr>
            </w:pPr>
            <w:r w:rsidRPr="00F26320">
              <w:rPr>
                <w:sz w:val="16"/>
                <w:szCs w:val="16"/>
              </w:rPr>
              <w:t xml:space="preserve">Een overzicht van de betrokken partijen in de projectfase Uitvoering en de naam van de coördinator Uitvoeringsfase. </w:t>
            </w:r>
          </w:p>
          <w:p w14:paraId="242ABF04" w14:textId="77777777" w:rsidR="004F48B9" w:rsidRDefault="004F48B9" w:rsidP="004F48B9">
            <w:pPr>
              <w:spacing w:line="240" w:lineRule="auto"/>
              <w:rPr>
                <w:sz w:val="16"/>
                <w:szCs w:val="16"/>
              </w:rPr>
            </w:pPr>
          </w:p>
        </w:tc>
        <w:tc>
          <w:tcPr>
            <w:tcW w:w="4454" w:type="dxa"/>
          </w:tcPr>
          <w:p w14:paraId="16EEB986" w14:textId="77777777" w:rsidR="004F48B9" w:rsidRPr="007C618E" w:rsidRDefault="004F48B9" w:rsidP="004F48B9">
            <w:pPr>
              <w:spacing w:line="240" w:lineRule="auto"/>
              <w:rPr>
                <w:bCs/>
                <w:sz w:val="16"/>
                <w:szCs w:val="16"/>
              </w:rPr>
            </w:pPr>
          </w:p>
        </w:tc>
      </w:tr>
      <w:tr w:rsidR="004F48B9" w14:paraId="7119AA68" w14:textId="77777777" w:rsidTr="00503B1E">
        <w:tc>
          <w:tcPr>
            <w:tcW w:w="1418" w:type="dxa"/>
          </w:tcPr>
          <w:p w14:paraId="1AE656C0" w14:textId="77777777" w:rsidR="004F48B9" w:rsidRPr="00F26320" w:rsidRDefault="004F48B9" w:rsidP="004F48B9">
            <w:pPr>
              <w:pStyle w:val="Geenafstand"/>
              <w:spacing w:beforeAutospacing="0" w:afterAutospacing="0"/>
              <w:jc w:val="center"/>
              <w:rPr>
                <w:sz w:val="16"/>
                <w:szCs w:val="16"/>
                <w:lang w:val="nl-NL"/>
              </w:rPr>
            </w:pPr>
            <w:r w:rsidRPr="00F26320">
              <w:rPr>
                <w:sz w:val="16"/>
                <w:szCs w:val="16"/>
                <w:lang w:val="nl-NL"/>
              </w:rPr>
              <w:t>2b</w:t>
            </w:r>
          </w:p>
        </w:tc>
        <w:tc>
          <w:tcPr>
            <w:tcW w:w="3942" w:type="dxa"/>
          </w:tcPr>
          <w:p w14:paraId="119AB535" w14:textId="77777777" w:rsidR="008F3864" w:rsidRPr="008F3864" w:rsidRDefault="004F48B9" w:rsidP="004F48B9">
            <w:pPr>
              <w:spacing w:line="240" w:lineRule="auto"/>
              <w:rPr>
                <w:sz w:val="16"/>
                <w:szCs w:val="16"/>
              </w:rPr>
            </w:pPr>
            <w:r>
              <w:rPr>
                <w:sz w:val="16"/>
                <w:szCs w:val="16"/>
              </w:rPr>
              <w:t>E</w:t>
            </w:r>
            <w:r w:rsidRPr="00281334">
              <w:rPr>
                <w:sz w:val="16"/>
                <w:szCs w:val="16"/>
              </w:rPr>
              <w:t xml:space="preserve">en inventarisatie van de specifieke gevaren </w:t>
            </w:r>
            <w:r w:rsidR="008F3864" w:rsidRPr="008F3864">
              <w:rPr>
                <w:sz w:val="16"/>
                <w:szCs w:val="16"/>
              </w:rPr>
              <w:t xml:space="preserve">voor het betreffende bouwwerk, waaronder de eventuele aanwezigheid van asbest of asbesthoudende producten als bedoeld in </w:t>
            </w:r>
            <w:hyperlink r:id="rId17" w:anchor="Hoofdstuk4_Afdeling5_Paragraaf1_Artikel4.37" w:history="1">
              <w:r w:rsidR="008F3864" w:rsidRPr="008F3864">
                <w:rPr>
                  <w:sz w:val="16"/>
                  <w:szCs w:val="16"/>
                </w:rPr>
                <w:t>artikel 4.37</w:t>
              </w:r>
            </w:hyperlink>
            <w:r w:rsidR="008F3864" w:rsidRPr="008F3864">
              <w:rPr>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726613B" w14:textId="77777777" w:rsidR="004F48B9" w:rsidRPr="00281334" w:rsidRDefault="004F48B9" w:rsidP="00FF2C2F">
            <w:pPr>
              <w:spacing w:line="240" w:lineRule="auto"/>
              <w:rPr>
                <w:sz w:val="16"/>
                <w:szCs w:val="16"/>
              </w:rPr>
            </w:pPr>
          </w:p>
        </w:tc>
        <w:tc>
          <w:tcPr>
            <w:tcW w:w="4454" w:type="dxa"/>
          </w:tcPr>
          <w:p w14:paraId="166D105E" w14:textId="77777777" w:rsidR="004F48B9" w:rsidRPr="007C618E" w:rsidRDefault="004F48B9" w:rsidP="004F48B9">
            <w:pPr>
              <w:spacing w:line="240" w:lineRule="auto"/>
              <w:rPr>
                <w:bCs/>
                <w:sz w:val="16"/>
                <w:szCs w:val="16"/>
              </w:rPr>
            </w:pPr>
          </w:p>
        </w:tc>
      </w:tr>
      <w:tr w:rsidR="004F48B9" w14:paraId="4B6BA5CA" w14:textId="77777777" w:rsidTr="00503B1E">
        <w:tc>
          <w:tcPr>
            <w:tcW w:w="1418" w:type="dxa"/>
          </w:tcPr>
          <w:p w14:paraId="00AB43D5" w14:textId="77777777" w:rsidR="004F48B9" w:rsidRPr="00923957" w:rsidRDefault="004F48B9" w:rsidP="004F48B9">
            <w:pPr>
              <w:pStyle w:val="Geenafstand"/>
              <w:spacing w:beforeAutospacing="0" w:afterAutospacing="0"/>
              <w:jc w:val="center"/>
              <w:rPr>
                <w:sz w:val="16"/>
                <w:szCs w:val="16"/>
                <w:lang w:val="nl-NL"/>
              </w:rPr>
            </w:pPr>
            <w:r w:rsidRPr="00923957">
              <w:rPr>
                <w:sz w:val="16"/>
                <w:szCs w:val="16"/>
                <w:lang w:val="nl-NL"/>
              </w:rPr>
              <w:t>2c</w:t>
            </w:r>
          </w:p>
        </w:tc>
        <w:tc>
          <w:tcPr>
            <w:tcW w:w="3942" w:type="dxa"/>
          </w:tcPr>
          <w:p w14:paraId="4555F328"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281334">
              <w:rPr>
                <w:sz w:val="16"/>
                <w:szCs w:val="16"/>
                <w:lang w:val="nl-NL"/>
              </w:rPr>
              <w:t xml:space="preserve">e maatregelen die volgen uit de risico-inventarisatie en </w:t>
            </w:r>
            <w:r>
              <w:rPr>
                <w:sz w:val="16"/>
                <w:szCs w:val="16"/>
                <w:lang w:val="nl-NL"/>
              </w:rPr>
              <w:t>-</w:t>
            </w:r>
            <w:r w:rsidRPr="00281334">
              <w:rPr>
                <w:sz w:val="16"/>
                <w:szCs w:val="16"/>
                <w:lang w:val="nl-NL"/>
              </w:rPr>
              <w:t>evaluatie, bedoeld onder (lid 2)b</w:t>
            </w:r>
            <w:r>
              <w:rPr>
                <w:sz w:val="16"/>
                <w:szCs w:val="16"/>
                <w:lang w:val="nl-NL"/>
              </w:rPr>
              <w:t>.</w:t>
            </w:r>
          </w:p>
          <w:p w14:paraId="0D5E28E4" w14:textId="77777777" w:rsidR="004F48B9" w:rsidRPr="00281334" w:rsidRDefault="004F48B9" w:rsidP="004F48B9">
            <w:pPr>
              <w:pStyle w:val="Geenafstand"/>
              <w:spacing w:beforeAutospacing="0" w:afterAutospacing="0" w:line="240" w:lineRule="auto"/>
              <w:rPr>
                <w:sz w:val="16"/>
                <w:szCs w:val="16"/>
                <w:lang w:val="nl-NL"/>
              </w:rPr>
            </w:pPr>
          </w:p>
        </w:tc>
        <w:tc>
          <w:tcPr>
            <w:tcW w:w="4454" w:type="dxa"/>
          </w:tcPr>
          <w:p w14:paraId="70536C38" w14:textId="77777777" w:rsidR="004F48B9" w:rsidRPr="007C618E" w:rsidRDefault="004F48B9" w:rsidP="004F48B9">
            <w:pPr>
              <w:spacing w:line="240" w:lineRule="auto"/>
              <w:rPr>
                <w:bCs/>
                <w:sz w:val="16"/>
                <w:szCs w:val="16"/>
              </w:rPr>
            </w:pPr>
          </w:p>
        </w:tc>
      </w:tr>
      <w:tr w:rsidR="004F48B9" w14:paraId="37A5896F" w14:textId="77777777" w:rsidTr="00503B1E">
        <w:tc>
          <w:tcPr>
            <w:tcW w:w="1418" w:type="dxa"/>
          </w:tcPr>
          <w:p w14:paraId="7BC4238D" w14:textId="77777777" w:rsidR="004F48B9" w:rsidRPr="00FF2493" w:rsidRDefault="004F48B9" w:rsidP="004F48B9">
            <w:pPr>
              <w:pStyle w:val="Geenafstand"/>
              <w:spacing w:beforeAutospacing="0" w:afterAutospacing="0"/>
              <w:jc w:val="center"/>
              <w:rPr>
                <w:sz w:val="16"/>
                <w:szCs w:val="16"/>
              </w:rPr>
            </w:pPr>
            <w:r w:rsidRPr="00FF2493">
              <w:rPr>
                <w:sz w:val="16"/>
                <w:szCs w:val="16"/>
              </w:rPr>
              <w:t>2d</w:t>
            </w:r>
          </w:p>
        </w:tc>
        <w:tc>
          <w:tcPr>
            <w:tcW w:w="3942" w:type="dxa"/>
          </w:tcPr>
          <w:p w14:paraId="2E94CB04" w14:textId="77777777" w:rsidR="004F48B9" w:rsidRDefault="004F48B9" w:rsidP="004F48B9">
            <w:pPr>
              <w:pStyle w:val="Geenafstand"/>
              <w:spacing w:beforeAutospacing="0" w:afterAutospacing="0" w:line="240" w:lineRule="auto"/>
              <w:rPr>
                <w:sz w:val="16"/>
                <w:szCs w:val="16"/>
                <w:lang w:val="nl-NL"/>
              </w:rPr>
            </w:pPr>
            <w:r>
              <w:rPr>
                <w:sz w:val="16"/>
                <w:szCs w:val="16"/>
                <w:lang w:val="nl-NL"/>
              </w:rPr>
              <w:t>D</w:t>
            </w:r>
            <w:r w:rsidRPr="00FF2493">
              <w:rPr>
                <w:sz w:val="16"/>
                <w:szCs w:val="16"/>
                <w:lang w:val="nl-NL"/>
              </w:rPr>
              <w:t>e afspraken met betrekking tot de uitvoering van de maatregelen, bedoeld onder (lid 2)c</w:t>
            </w:r>
            <w:r>
              <w:rPr>
                <w:sz w:val="16"/>
                <w:szCs w:val="16"/>
                <w:lang w:val="nl-NL"/>
              </w:rPr>
              <w:t>.</w:t>
            </w:r>
          </w:p>
          <w:p w14:paraId="1D3D166C" w14:textId="77777777" w:rsidR="004F48B9" w:rsidRPr="00FF2493" w:rsidRDefault="004F48B9" w:rsidP="004F48B9">
            <w:pPr>
              <w:pStyle w:val="Geenafstand"/>
              <w:spacing w:beforeAutospacing="0" w:afterAutospacing="0" w:line="240" w:lineRule="auto"/>
              <w:rPr>
                <w:sz w:val="16"/>
                <w:szCs w:val="16"/>
                <w:lang w:val="nl-NL"/>
              </w:rPr>
            </w:pPr>
          </w:p>
        </w:tc>
        <w:tc>
          <w:tcPr>
            <w:tcW w:w="4454" w:type="dxa"/>
          </w:tcPr>
          <w:p w14:paraId="4B91E907" w14:textId="77777777" w:rsidR="004F48B9" w:rsidRPr="007C618E" w:rsidRDefault="004F48B9" w:rsidP="004F48B9">
            <w:pPr>
              <w:spacing w:line="240" w:lineRule="auto"/>
              <w:rPr>
                <w:bCs/>
                <w:sz w:val="16"/>
                <w:szCs w:val="16"/>
              </w:rPr>
            </w:pPr>
          </w:p>
        </w:tc>
      </w:tr>
      <w:tr w:rsidR="004F48B9" w14:paraId="3838EAE8" w14:textId="77777777" w:rsidTr="00503B1E">
        <w:tc>
          <w:tcPr>
            <w:tcW w:w="1418" w:type="dxa"/>
          </w:tcPr>
          <w:p w14:paraId="649643A2" w14:textId="77777777" w:rsidR="004F48B9" w:rsidRPr="00FF2493" w:rsidRDefault="004F48B9" w:rsidP="004F48B9">
            <w:pPr>
              <w:pStyle w:val="Geenafstand"/>
              <w:spacing w:beforeAutospacing="0" w:afterAutospacing="0"/>
              <w:jc w:val="center"/>
              <w:rPr>
                <w:sz w:val="16"/>
                <w:szCs w:val="16"/>
              </w:rPr>
            </w:pPr>
            <w:r w:rsidRPr="00FF2493">
              <w:rPr>
                <w:sz w:val="16"/>
                <w:szCs w:val="16"/>
              </w:rPr>
              <w:t>2e</w:t>
            </w:r>
          </w:p>
        </w:tc>
        <w:tc>
          <w:tcPr>
            <w:tcW w:w="3942" w:type="dxa"/>
          </w:tcPr>
          <w:p w14:paraId="73AD95A9" w14:textId="77777777" w:rsidR="004F48B9" w:rsidRDefault="004F48B9" w:rsidP="004F48B9">
            <w:pPr>
              <w:spacing w:line="240" w:lineRule="auto"/>
              <w:rPr>
                <w:sz w:val="16"/>
                <w:szCs w:val="16"/>
              </w:rPr>
            </w:pPr>
            <w:r>
              <w:rPr>
                <w:sz w:val="16"/>
                <w:szCs w:val="16"/>
              </w:rPr>
              <w:t>D</w:t>
            </w:r>
            <w:r w:rsidRPr="00FF2493">
              <w:rPr>
                <w:sz w:val="16"/>
                <w:szCs w:val="16"/>
              </w:rPr>
              <w:t>e wijze waarop toezicht op de maatregelen wordt uitgeoefend</w:t>
            </w:r>
            <w:r>
              <w:rPr>
                <w:sz w:val="16"/>
                <w:szCs w:val="16"/>
              </w:rPr>
              <w:t>.</w:t>
            </w:r>
          </w:p>
          <w:p w14:paraId="65535F3E" w14:textId="77777777" w:rsidR="004F48B9" w:rsidRPr="00FF2493" w:rsidRDefault="004F48B9" w:rsidP="004F48B9">
            <w:pPr>
              <w:spacing w:line="240" w:lineRule="auto"/>
              <w:rPr>
                <w:bCs/>
                <w:sz w:val="16"/>
                <w:szCs w:val="16"/>
              </w:rPr>
            </w:pPr>
          </w:p>
        </w:tc>
        <w:tc>
          <w:tcPr>
            <w:tcW w:w="4454" w:type="dxa"/>
          </w:tcPr>
          <w:p w14:paraId="4A79A843" w14:textId="77777777" w:rsidR="004F48B9" w:rsidRPr="007C618E" w:rsidRDefault="004F48B9" w:rsidP="004F48B9">
            <w:pPr>
              <w:spacing w:line="240" w:lineRule="auto"/>
              <w:rPr>
                <w:bCs/>
                <w:sz w:val="16"/>
                <w:szCs w:val="16"/>
              </w:rPr>
            </w:pPr>
          </w:p>
        </w:tc>
      </w:tr>
      <w:tr w:rsidR="00D21335" w14:paraId="1DF9F22F" w14:textId="77777777" w:rsidTr="00503B1E">
        <w:tc>
          <w:tcPr>
            <w:tcW w:w="1418" w:type="dxa"/>
          </w:tcPr>
          <w:p w14:paraId="7A989494" w14:textId="77777777" w:rsidR="00D21335" w:rsidRPr="00FF2493" w:rsidRDefault="00D21335" w:rsidP="004F48B9">
            <w:pPr>
              <w:pStyle w:val="Geenafstand"/>
              <w:spacing w:beforeAutospacing="0" w:afterAutospacing="0"/>
              <w:jc w:val="center"/>
              <w:rPr>
                <w:sz w:val="16"/>
                <w:szCs w:val="16"/>
              </w:rPr>
            </w:pPr>
            <w:r>
              <w:rPr>
                <w:sz w:val="16"/>
                <w:szCs w:val="16"/>
              </w:rPr>
              <w:t>2f</w:t>
            </w:r>
          </w:p>
        </w:tc>
        <w:tc>
          <w:tcPr>
            <w:tcW w:w="3942" w:type="dxa"/>
          </w:tcPr>
          <w:p w14:paraId="4A88EAD9" w14:textId="77777777" w:rsidR="00D21335" w:rsidRDefault="00D21335" w:rsidP="004F48B9">
            <w:pPr>
              <w:spacing w:line="240" w:lineRule="auto"/>
              <w:rPr>
                <w:sz w:val="16"/>
                <w:szCs w:val="16"/>
              </w:rPr>
            </w:pPr>
            <w:r>
              <w:rPr>
                <w:sz w:val="16"/>
                <w:szCs w:val="16"/>
              </w:rPr>
              <w:t>D</w:t>
            </w:r>
            <w:r w:rsidRPr="00893F08">
              <w:rPr>
                <w:sz w:val="16"/>
                <w:szCs w:val="16"/>
              </w:rPr>
              <w:t>e bouwkundige, technische en organisatorische keuzen die in verband met de veiligheid en gezondheid van de werknemers en zelfstandigen worden gemaakt alsmede de onderzoeken en rapporten die de onderbouwing van deze keuzen ondersteunen</w:t>
            </w:r>
          </w:p>
          <w:p w14:paraId="01A6750E" w14:textId="77777777" w:rsidR="00D21335" w:rsidRDefault="00D21335" w:rsidP="004F48B9">
            <w:pPr>
              <w:spacing w:line="240" w:lineRule="auto"/>
              <w:rPr>
                <w:sz w:val="16"/>
                <w:szCs w:val="16"/>
              </w:rPr>
            </w:pPr>
          </w:p>
        </w:tc>
        <w:tc>
          <w:tcPr>
            <w:tcW w:w="4454" w:type="dxa"/>
          </w:tcPr>
          <w:p w14:paraId="69E554FA" w14:textId="77777777" w:rsidR="00D21335" w:rsidRPr="007C618E" w:rsidRDefault="00D21335" w:rsidP="004F48B9">
            <w:pPr>
              <w:spacing w:line="240" w:lineRule="auto"/>
              <w:rPr>
                <w:sz w:val="16"/>
                <w:szCs w:val="16"/>
                <w:highlight w:val="yellow"/>
              </w:rPr>
            </w:pPr>
          </w:p>
        </w:tc>
      </w:tr>
      <w:tr w:rsidR="004F48B9" w14:paraId="6D21E84E" w14:textId="77777777" w:rsidTr="00503B1E">
        <w:tc>
          <w:tcPr>
            <w:tcW w:w="1418" w:type="dxa"/>
          </w:tcPr>
          <w:p w14:paraId="18CCC194" w14:textId="77777777" w:rsidR="004F48B9" w:rsidRPr="00FF2493" w:rsidRDefault="004F48B9" w:rsidP="004F48B9">
            <w:pPr>
              <w:pStyle w:val="Geenafstand"/>
              <w:spacing w:beforeAutospacing="0" w:afterAutospacing="0"/>
              <w:jc w:val="center"/>
              <w:rPr>
                <w:sz w:val="16"/>
                <w:szCs w:val="16"/>
              </w:rPr>
            </w:pPr>
            <w:r w:rsidRPr="00FF2493">
              <w:rPr>
                <w:sz w:val="16"/>
                <w:szCs w:val="16"/>
              </w:rPr>
              <w:t>2g</w:t>
            </w:r>
          </w:p>
        </w:tc>
        <w:tc>
          <w:tcPr>
            <w:tcW w:w="3942" w:type="dxa"/>
          </w:tcPr>
          <w:p w14:paraId="022B0FB4" w14:textId="77777777" w:rsidR="00802E45" w:rsidRDefault="004F48B9" w:rsidP="00802E45">
            <w:pPr>
              <w:pStyle w:val="Tekstopmerking"/>
            </w:pPr>
            <w:r>
              <w:rPr>
                <w:sz w:val="16"/>
                <w:szCs w:val="16"/>
              </w:rPr>
              <w:t>D</w:t>
            </w:r>
            <w:r w:rsidRPr="00FF2493">
              <w:rPr>
                <w:sz w:val="16"/>
                <w:szCs w:val="16"/>
              </w:rPr>
              <w:t xml:space="preserve">e wijze waarop voorlichting en instructie </w:t>
            </w:r>
            <w:r w:rsidR="007C618E">
              <w:rPr>
                <w:sz w:val="16"/>
                <w:szCs w:val="16"/>
              </w:rPr>
              <w:t xml:space="preserve">(V&amp;I) </w:t>
            </w:r>
            <w:r w:rsidRPr="00FF2493">
              <w:rPr>
                <w:sz w:val="16"/>
                <w:szCs w:val="16"/>
              </w:rPr>
              <w:t>aan de werknemers op de bouwplaats wordt gegeven</w:t>
            </w:r>
            <w:r>
              <w:rPr>
                <w:sz w:val="16"/>
                <w:szCs w:val="16"/>
              </w:rPr>
              <w:t>.</w:t>
            </w:r>
            <w:r w:rsidR="00802E45">
              <w:t xml:space="preserve"> </w:t>
            </w:r>
          </w:p>
          <w:p w14:paraId="49062410" w14:textId="77777777" w:rsidR="00802E45" w:rsidRPr="00802E45" w:rsidRDefault="00802E45" w:rsidP="00802E45">
            <w:pPr>
              <w:pStyle w:val="Tekstopmerking"/>
              <w:rPr>
                <w:sz w:val="16"/>
                <w:szCs w:val="16"/>
              </w:rPr>
            </w:pPr>
            <w:r w:rsidRPr="00802E45">
              <w:rPr>
                <w:sz w:val="16"/>
                <w:szCs w:val="16"/>
              </w:rPr>
              <w:t xml:space="preserve"> </w:t>
            </w:r>
          </w:p>
          <w:p w14:paraId="0BA25215" w14:textId="77777777" w:rsidR="00802E45" w:rsidRDefault="00802E45" w:rsidP="00802E45">
            <w:pPr>
              <w:pStyle w:val="Tekstopmerking"/>
            </w:pPr>
          </w:p>
          <w:p w14:paraId="6D33B90E" w14:textId="77777777" w:rsidR="00802E45" w:rsidRDefault="00802E45" w:rsidP="00802E45">
            <w:pPr>
              <w:pStyle w:val="Tekstopmerking"/>
            </w:pPr>
          </w:p>
          <w:p w14:paraId="744F4E96" w14:textId="77777777" w:rsidR="00802E45" w:rsidRDefault="00802E45" w:rsidP="00802E45">
            <w:pPr>
              <w:pStyle w:val="Tekstopmerking"/>
            </w:pPr>
          </w:p>
          <w:p w14:paraId="2186BE1D" w14:textId="77777777" w:rsidR="00802E45" w:rsidRDefault="00802E45" w:rsidP="00802E45">
            <w:pPr>
              <w:pStyle w:val="Tekstopmerking"/>
            </w:pPr>
          </w:p>
          <w:p w14:paraId="49382E7C" w14:textId="77777777" w:rsidR="004F48B9" w:rsidRDefault="004F48B9" w:rsidP="004F48B9">
            <w:pPr>
              <w:spacing w:line="240" w:lineRule="auto"/>
              <w:rPr>
                <w:sz w:val="16"/>
                <w:szCs w:val="16"/>
              </w:rPr>
            </w:pPr>
          </w:p>
          <w:p w14:paraId="0B5C1D9F" w14:textId="77777777" w:rsidR="004F48B9" w:rsidRPr="00FF2493" w:rsidRDefault="004F48B9" w:rsidP="004F48B9">
            <w:pPr>
              <w:spacing w:line="240" w:lineRule="auto"/>
              <w:rPr>
                <w:bCs/>
                <w:sz w:val="16"/>
                <w:szCs w:val="16"/>
              </w:rPr>
            </w:pPr>
          </w:p>
        </w:tc>
        <w:tc>
          <w:tcPr>
            <w:tcW w:w="4454" w:type="dxa"/>
          </w:tcPr>
          <w:p w14:paraId="67E916AE" w14:textId="77777777" w:rsidR="007C618E" w:rsidRPr="0053121C" w:rsidRDefault="00802E45" w:rsidP="004F48B9">
            <w:pPr>
              <w:spacing w:line="240" w:lineRule="auto"/>
              <w:rPr>
                <w:i/>
                <w:sz w:val="16"/>
                <w:szCs w:val="16"/>
              </w:rPr>
            </w:pPr>
            <w:r w:rsidRPr="0053121C">
              <w:rPr>
                <w:i/>
                <w:sz w:val="16"/>
                <w:szCs w:val="16"/>
              </w:rPr>
              <w:t xml:space="preserve">De aannemer </w:t>
            </w:r>
            <w:r w:rsidR="00973704" w:rsidRPr="0053121C">
              <w:rPr>
                <w:i/>
                <w:sz w:val="16"/>
                <w:szCs w:val="16"/>
              </w:rPr>
              <w:t>moet</w:t>
            </w:r>
            <w:r w:rsidRPr="0053121C">
              <w:rPr>
                <w:i/>
                <w:sz w:val="16"/>
                <w:szCs w:val="16"/>
              </w:rPr>
              <w:t xml:space="preserve"> hier aangeven welke vorm </w:t>
            </w:r>
            <w:r w:rsidR="007C618E" w:rsidRPr="0053121C">
              <w:rPr>
                <w:i/>
                <w:sz w:val="16"/>
                <w:szCs w:val="16"/>
              </w:rPr>
              <w:t xml:space="preserve">van V&amp;I </w:t>
            </w:r>
            <w:r w:rsidRPr="0053121C">
              <w:rPr>
                <w:i/>
                <w:sz w:val="16"/>
                <w:szCs w:val="16"/>
              </w:rPr>
              <w:t xml:space="preserve">wordt toegepast. </w:t>
            </w:r>
            <w:r w:rsidR="00973704" w:rsidRPr="0053121C">
              <w:rPr>
                <w:i/>
                <w:sz w:val="16"/>
                <w:szCs w:val="16"/>
              </w:rPr>
              <w:t>De aannemer kan hierbij gebruik maken van de GPI. Indien dit niet het geval is wordt de V&amp;I op de volgende manier verzorgd: [geef aan hoe en waarmee dit wordt gedaan].</w:t>
            </w:r>
          </w:p>
          <w:p w14:paraId="7417FAB5" w14:textId="77777777" w:rsidR="00973704" w:rsidRPr="0053121C" w:rsidRDefault="00973704" w:rsidP="004F48B9">
            <w:pPr>
              <w:spacing w:line="240" w:lineRule="auto"/>
              <w:rPr>
                <w:i/>
                <w:sz w:val="16"/>
                <w:szCs w:val="16"/>
              </w:rPr>
            </w:pPr>
          </w:p>
          <w:p w14:paraId="56F9E85D" w14:textId="77777777" w:rsidR="00973704" w:rsidRPr="0053121C" w:rsidRDefault="00973704" w:rsidP="004F48B9">
            <w:pPr>
              <w:spacing w:line="240" w:lineRule="auto"/>
              <w:rPr>
                <w:i/>
                <w:sz w:val="16"/>
                <w:szCs w:val="16"/>
              </w:rPr>
            </w:pPr>
          </w:p>
          <w:p w14:paraId="4C54264E" w14:textId="77777777" w:rsidR="004F48B9" w:rsidRPr="00490C77" w:rsidRDefault="007C618E" w:rsidP="004F48B9">
            <w:pPr>
              <w:spacing w:line="240" w:lineRule="auto"/>
              <w:rPr>
                <w:i/>
                <w:sz w:val="16"/>
                <w:szCs w:val="16"/>
              </w:rPr>
            </w:pPr>
            <w:r w:rsidRPr="0053121C">
              <w:rPr>
                <w:i/>
                <w:sz w:val="16"/>
                <w:szCs w:val="16"/>
              </w:rPr>
              <w:t xml:space="preserve">Te allen tijde worden alle </w:t>
            </w:r>
            <w:proofErr w:type="spellStart"/>
            <w:r w:rsidRPr="0053121C">
              <w:rPr>
                <w:i/>
                <w:sz w:val="16"/>
                <w:szCs w:val="16"/>
              </w:rPr>
              <w:t>bouwplaatsmedewerkers</w:t>
            </w:r>
            <w:proofErr w:type="spellEnd"/>
            <w:r w:rsidRPr="0053121C">
              <w:rPr>
                <w:i/>
                <w:sz w:val="16"/>
                <w:szCs w:val="16"/>
              </w:rPr>
              <w:t xml:space="preserve"> geïnstrueerd over de </w:t>
            </w:r>
            <w:proofErr w:type="spellStart"/>
            <w:r w:rsidRPr="0053121C">
              <w:rPr>
                <w:i/>
                <w:sz w:val="16"/>
                <w:szCs w:val="16"/>
              </w:rPr>
              <w:t>projectspecifieke</w:t>
            </w:r>
            <w:proofErr w:type="spellEnd"/>
            <w:r w:rsidRPr="0053121C">
              <w:rPr>
                <w:i/>
                <w:sz w:val="16"/>
                <w:szCs w:val="16"/>
              </w:rPr>
              <w:t xml:space="preserve"> risico’s op de volgende manier: </w:t>
            </w:r>
            <w:r w:rsidR="00B82570" w:rsidRPr="0053121C">
              <w:rPr>
                <w:i/>
                <w:sz w:val="16"/>
                <w:szCs w:val="16"/>
              </w:rPr>
              <w:t>[</w:t>
            </w:r>
            <w:r w:rsidRPr="0053121C">
              <w:rPr>
                <w:i/>
                <w:sz w:val="16"/>
                <w:szCs w:val="16"/>
              </w:rPr>
              <w:t>geef aan hoe en waarmee dit wordt gedaan</w:t>
            </w:r>
            <w:r w:rsidR="00B82570" w:rsidRPr="0053121C">
              <w:rPr>
                <w:i/>
                <w:sz w:val="16"/>
                <w:szCs w:val="16"/>
              </w:rPr>
              <w:t>]</w:t>
            </w:r>
            <w:r w:rsidRPr="0053121C">
              <w:rPr>
                <w:i/>
                <w:sz w:val="16"/>
                <w:szCs w:val="16"/>
              </w:rPr>
              <w:t>.</w:t>
            </w:r>
            <w:r w:rsidRPr="00490C77">
              <w:rPr>
                <w:i/>
                <w:sz w:val="16"/>
                <w:szCs w:val="16"/>
              </w:rPr>
              <w:t xml:space="preserve"> </w:t>
            </w:r>
            <w:r w:rsidR="00802E45" w:rsidRPr="00490C77">
              <w:rPr>
                <w:i/>
                <w:sz w:val="16"/>
                <w:szCs w:val="16"/>
              </w:rPr>
              <w:t xml:space="preserve"> </w:t>
            </w:r>
          </w:p>
          <w:p w14:paraId="534E551A" w14:textId="77777777" w:rsidR="00802E45" w:rsidRDefault="00802E45" w:rsidP="004F48B9">
            <w:pPr>
              <w:spacing w:line="240" w:lineRule="auto"/>
              <w:rPr>
                <w:szCs w:val="18"/>
              </w:rPr>
            </w:pPr>
          </w:p>
          <w:p w14:paraId="7F23AD51" w14:textId="77777777" w:rsidR="00973704" w:rsidRPr="00973704" w:rsidRDefault="00973704" w:rsidP="004F48B9">
            <w:pPr>
              <w:spacing w:line="240" w:lineRule="auto"/>
              <w:rPr>
                <w:sz w:val="16"/>
                <w:szCs w:val="16"/>
              </w:rPr>
            </w:pPr>
          </w:p>
          <w:p w14:paraId="16BD0BB1" w14:textId="77777777" w:rsidR="00973704" w:rsidRDefault="00973704" w:rsidP="004F48B9">
            <w:pPr>
              <w:spacing w:line="240" w:lineRule="auto"/>
              <w:rPr>
                <w:szCs w:val="18"/>
              </w:rPr>
            </w:pPr>
          </w:p>
          <w:p w14:paraId="6D76442A" w14:textId="77777777" w:rsidR="00802E45" w:rsidRDefault="00802E45" w:rsidP="004F48B9">
            <w:pPr>
              <w:spacing w:line="240" w:lineRule="auto"/>
              <w:rPr>
                <w:bCs/>
                <w:szCs w:val="18"/>
              </w:rPr>
            </w:pPr>
          </w:p>
        </w:tc>
      </w:tr>
    </w:tbl>
    <w:p w14:paraId="48D9EBA6" w14:textId="77777777" w:rsidR="00503B1E" w:rsidRDefault="00503B1E" w:rsidP="00F3788A">
      <w:pPr>
        <w:spacing w:line="240" w:lineRule="auto"/>
        <w:rPr>
          <w:bCs/>
          <w:szCs w:val="18"/>
        </w:rPr>
      </w:pPr>
    </w:p>
    <w:p w14:paraId="6B322E1F" w14:textId="77777777" w:rsidR="00503B1E" w:rsidRDefault="00503B1E" w:rsidP="00F3788A">
      <w:pPr>
        <w:spacing w:line="240" w:lineRule="auto"/>
        <w:rPr>
          <w:bCs/>
          <w:szCs w:val="18"/>
        </w:rPr>
      </w:pPr>
    </w:p>
    <w:p w14:paraId="7F204DE6" w14:textId="77777777" w:rsidR="00503B1E" w:rsidRDefault="00503B1E" w:rsidP="00F3788A">
      <w:pPr>
        <w:spacing w:line="240" w:lineRule="auto"/>
        <w:rPr>
          <w:bCs/>
          <w:szCs w:val="18"/>
        </w:rPr>
      </w:pPr>
    </w:p>
    <w:p w14:paraId="15596D77" w14:textId="77777777" w:rsidR="00F3788A" w:rsidRDefault="00F3788A" w:rsidP="00F3788A">
      <w:pPr>
        <w:spacing w:line="240" w:lineRule="auto"/>
        <w:rPr>
          <w:rFonts w:cs="Arial"/>
          <w:bCs/>
          <w:kern w:val="32"/>
          <w:sz w:val="24"/>
          <w:szCs w:val="32"/>
        </w:rPr>
      </w:pPr>
      <w:r>
        <w:br w:type="page"/>
      </w:r>
    </w:p>
    <w:p w14:paraId="22C919EA" w14:textId="77777777" w:rsidR="00893F08" w:rsidRDefault="00D21335" w:rsidP="00F3788A">
      <w:pPr>
        <w:pStyle w:val="Kop1"/>
      </w:pPr>
      <w:r>
        <w:lastRenderedPageBreak/>
        <w:t xml:space="preserve">Checklist overige wettelijke eisen </w:t>
      </w:r>
    </w:p>
    <w:p w14:paraId="17F3FBE1" w14:textId="77777777" w:rsidR="00D21335" w:rsidRDefault="00D21335" w:rsidP="00D21335">
      <w:pPr>
        <w:pStyle w:val="Kop2"/>
      </w:pPr>
      <w:r>
        <w:t>Eisen volgens Arbeidsomstandighedenbesluit, Afdeling 5</w:t>
      </w:r>
    </w:p>
    <w:p w14:paraId="0612A05D" w14:textId="77777777" w:rsidR="00D21335" w:rsidRDefault="00D21335" w:rsidP="00D21335"/>
    <w:p w14:paraId="139EB70D" w14:textId="77777777" w:rsidR="00D21335" w:rsidRPr="00D21335" w:rsidRDefault="00D21335" w:rsidP="00D21335"/>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FB4F53" w14:paraId="35C8C884" w14:textId="77777777" w:rsidTr="006829C2">
        <w:trPr>
          <w:trHeight w:val="20"/>
        </w:trPr>
        <w:tc>
          <w:tcPr>
            <w:tcW w:w="295" w:type="dxa"/>
            <w:shd w:val="clear" w:color="auto" w:fill="0070C0"/>
          </w:tcPr>
          <w:p w14:paraId="4AE12817" w14:textId="77777777" w:rsidR="008F74A7" w:rsidRPr="00893F08" w:rsidRDefault="008F74A7" w:rsidP="00893F08">
            <w:pPr>
              <w:spacing w:line="240" w:lineRule="auto"/>
              <w:rPr>
                <w:b/>
                <w:bCs/>
                <w:color w:val="FFFFFF" w:themeColor="background1"/>
                <w:szCs w:val="18"/>
              </w:rPr>
            </w:pPr>
          </w:p>
        </w:tc>
        <w:tc>
          <w:tcPr>
            <w:tcW w:w="981" w:type="dxa"/>
            <w:shd w:val="clear" w:color="auto" w:fill="0070C0"/>
          </w:tcPr>
          <w:p w14:paraId="3ACBE74D"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Artikel</w:t>
            </w:r>
          </w:p>
          <w:p w14:paraId="3B7552DC"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1EF88C41" w14:textId="77777777" w:rsidR="008F74A7" w:rsidRPr="00893F08" w:rsidRDefault="00AD2BED" w:rsidP="00851B28">
            <w:pPr>
              <w:spacing w:line="240" w:lineRule="auto"/>
              <w:ind w:left="57"/>
              <w:rPr>
                <w:b/>
                <w:bCs/>
                <w:color w:val="FFFFFF" w:themeColor="background1"/>
                <w:szCs w:val="18"/>
              </w:rPr>
            </w:pPr>
            <w:r>
              <w:rPr>
                <w:b/>
                <w:bCs/>
                <w:color w:val="FFFFFF" w:themeColor="background1"/>
                <w:szCs w:val="18"/>
              </w:rPr>
              <w:t>Inhoud</w:t>
            </w:r>
            <w:r w:rsidR="008F74A7" w:rsidRPr="00893F08">
              <w:rPr>
                <w:b/>
                <w:bCs/>
                <w:color w:val="FFFFFF" w:themeColor="background1"/>
                <w:szCs w:val="18"/>
              </w:rPr>
              <w:t xml:space="preserve"> Artikel</w:t>
            </w:r>
          </w:p>
        </w:tc>
        <w:tc>
          <w:tcPr>
            <w:tcW w:w="1417" w:type="dxa"/>
            <w:shd w:val="clear" w:color="auto" w:fill="0070C0"/>
          </w:tcPr>
          <w:p w14:paraId="40295448" w14:textId="77777777" w:rsidR="008F74A7" w:rsidRPr="00893F08" w:rsidRDefault="00D21335" w:rsidP="00851B28">
            <w:pPr>
              <w:spacing w:line="240" w:lineRule="auto"/>
              <w:ind w:left="57"/>
              <w:rPr>
                <w:b/>
                <w:bCs/>
                <w:color w:val="FFFFFF" w:themeColor="background1"/>
                <w:szCs w:val="18"/>
              </w:rPr>
            </w:pPr>
            <w:r>
              <w:rPr>
                <w:b/>
                <w:bCs/>
                <w:color w:val="FFFFFF" w:themeColor="background1"/>
                <w:szCs w:val="18"/>
              </w:rPr>
              <w:t>Ontwerpfase</w:t>
            </w:r>
          </w:p>
          <w:p w14:paraId="0C93309E" w14:textId="77777777" w:rsidR="008F74A7" w:rsidRPr="00893F08" w:rsidRDefault="008F74A7" w:rsidP="00851B28">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05BCC471" w14:textId="77777777" w:rsidR="008F74A7" w:rsidRPr="00893F08" w:rsidRDefault="00D21335" w:rsidP="00851B28">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8F74A7" w:rsidRPr="00FB4F53" w14:paraId="272E2A38" w14:textId="77777777" w:rsidTr="006829C2">
        <w:trPr>
          <w:trHeight w:val="1641"/>
        </w:trPr>
        <w:tc>
          <w:tcPr>
            <w:tcW w:w="295" w:type="dxa"/>
          </w:tcPr>
          <w:p w14:paraId="72C142E5" w14:textId="77777777" w:rsidR="008F74A7" w:rsidRPr="00FB4F53" w:rsidRDefault="008F74A7" w:rsidP="00893F08">
            <w:pPr>
              <w:pStyle w:val="Geenafstand"/>
              <w:spacing w:beforeAutospacing="0" w:afterAutospacing="0"/>
              <w:jc w:val="center"/>
              <w:rPr>
                <w:szCs w:val="18"/>
              </w:rPr>
            </w:pPr>
            <w:r w:rsidRPr="00FB4F53">
              <w:rPr>
                <w:szCs w:val="18"/>
              </w:rPr>
              <w:t>1</w:t>
            </w:r>
          </w:p>
        </w:tc>
        <w:tc>
          <w:tcPr>
            <w:tcW w:w="981" w:type="dxa"/>
          </w:tcPr>
          <w:p w14:paraId="7B304E50"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Art.2.26</w:t>
            </w:r>
          </w:p>
        </w:tc>
        <w:tc>
          <w:tcPr>
            <w:tcW w:w="6096" w:type="dxa"/>
          </w:tcPr>
          <w:p w14:paraId="07394E79"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Algemene uitgangspunten inzake veiligheid en gezondheid bij het ontwerpen van een bouwwerk </w:t>
            </w:r>
          </w:p>
          <w:p w14:paraId="3C8431BA" w14:textId="77777777" w:rsidR="008F74A7" w:rsidRPr="00FB4F53" w:rsidRDefault="008F74A7" w:rsidP="00851B28">
            <w:pPr>
              <w:pStyle w:val="Geenafstand"/>
              <w:spacing w:beforeAutospacing="0" w:afterAutospacing="0"/>
              <w:ind w:left="57"/>
              <w:rPr>
                <w:sz w:val="16"/>
                <w:szCs w:val="16"/>
                <w:lang w:val="nl-NL"/>
              </w:rPr>
            </w:pPr>
            <w:r w:rsidRPr="00FB4F53">
              <w:rPr>
                <w:sz w:val="16"/>
                <w:szCs w:val="16"/>
                <w:lang w:val="nl-NL"/>
              </w:rPr>
              <w:t xml:space="preserve">Rekening houdend met: </w:t>
            </w:r>
          </w:p>
          <w:p w14:paraId="36748822"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3 van de Arbeidsomstandighedenwet (voeren Arbobeleid);</w:t>
            </w:r>
          </w:p>
          <w:p w14:paraId="2F9758D8"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5.1 van de Arbeidsomstandighedenwet (inventarisatie risico’s);</w:t>
            </w:r>
          </w:p>
          <w:p w14:paraId="5C381DCD"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5.3 van de Arbeidsomstandighedenwet (beheersmaatregelen);</w:t>
            </w:r>
          </w:p>
          <w:p w14:paraId="6FDC1850" w14:textId="77777777" w:rsidR="008F74A7" w:rsidRPr="00FB4F53" w:rsidRDefault="008F74A7" w:rsidP="006829C2">
            <w:pPr>
              <w:pStyle w:val="Geenafstand"/>
              <w:numPr>
                <w:ilvl w:val="0"/>
                <w:numId w:val="9"/>
              </w:numPr>
              <w:spacing w:beforeAutospacing="0" w:afterAutospacing="0"/>
              <w:ind w:left="57" w:hanging="272"/>
              <w:rPr>
                <w:sz w:val="16"/>
                <w:szCs w:val="16"/>
                <w:lang w:val="nl-NL"/>
              </w:rPr>
            </w:pPr>
            <w:r w:rsidRPr="00FB4F53">
              <w:rPr>
                <w:sz w:val="16"/>
                <w:szCs w:val="16"/>
                <w:lang w:val="nl-NL"/>
              </w:rPr>
              <w:t>Art. 8 van de Arbeidsomstandighedenwet (voorlichting en onderricht);</w:t>
            </w:r>
          </w:p>
          <w:p w14:paraId="699DA2E8" w14:textId="77777777" w:rsidR="008F74A7" w:rsidRDefault="008F74A7" w:rsidP="006829C2">
            <w:pPr>
              <w:pStyle w:val="Geenafstand"/>
              <w:numPr>
                <w:ilvl w:val="0"/>
                <w:numId w:val="9"/>
              </w:numPr>
              <w:spacing w:beforeAutospacing="0" w:afterAutospacing="0"/>
              <w:ind w:left="57" w:hanging="272"/>
              <w:rPr>
                <w:sz w:val="16"/>
                <w:szCs w:val="16"/>
                <w:lang w:val="nl-NL"/>
              </w:rPr>
            </w:pPr>
            <w:r w:rsidRPr="00893F08">
              <w:rPr>
                <w:sz w:val="16"/>
                <w:szCs w:val="16"/>
                <w:lang w:val="nl-NL"/>
              </w:rPr>
              <w:t>Art. 19 van de Arbeidsomstandighedenwet (meerdere werkgevers).</w:t>
            </w:r>
          </w:p>
          <w:p w14:paraId="5F7F8335" w14:textId="77777777" w:rsidR="006829C2" w:rsidRPr="00FB4F53" w:rsidRDefault="006829C2" w:rsidP="006829C2">
            <w:pPr>
              <w:pStyle w:val="Geenafstand"/>
              <w:numPr>
                <w:ilvl w:val="0"/>
                <w:numId w:val="9"/>
              </w:numPr>
              <w:spacing w:beforeAutospacing="0" w:afterAutospacing="0"/>
              <w:ind w:left="57" w:hanging="272"/>
              <w:rPr>
                <w:sz w:val="16"/>
                <w:szCs w:val="16"/>
                <w:lang w:val="nl-NL"/>
              </w:rPr>
            </w:pPr>
          </w:p>
        </w:tc>
        <w:tc>
          <w:tcPr>
            <w:tcW w:w="1417" w:type="dxa"/>
          </w:tcPr>
          <w:p w14:paraId="39D97BCB" w14:textId="77777777" w:rsidR="008F74A7" w:rsidRPr="00893F08" w:rsidRDefault="00F718DA" w:rsidP="00851B28">
            <w:pPr>
              <w:ind w:left="57"/>
              <w:rPr>
                <w:szCs w:val="18"/>
              </w:rPr>
            </w:pPr>
            <w:r>
              <w:rPr>
                <w:szCs w:val="18"/>
              </w:rPr>
              <w:t>Ja</w:t>
            </w:r>
          </w:p>
        </w:tc>
        <w:tc>
          <w:tcPr>
            <w:tcW w:w="1418" w:type="dxa"/>
          </w:tcPr>
          <w:p w14:paraId="676EF808" w14:textId="77777777" w:rsidR="008F74A7" w:rsidRPr="00893F08" w:rsidRDefault="008F74A7" w:rsidP="00851B28">
            <w:pPr>
              <w:ind w:left="57"/>
              <w:rPr>
                <w:szCs w:val="18"/>
              </w:rPr>
            </w:pPr>
          </w:p>
        </w:tc>
      </w:tr>
      <w:tr w:rsidR="008F74A7" w:rsidRPr="00FB4F53" w14:paraId="493BF9AD" w14:textId="77777777" w:rsidTr="006829C2">
        <w:trPr>
          <w:trHeight w:val="20"/>
        </w:trPr>
        <w:tc>
          <w:tcPr>
            <w:tcW w:w="295" w:type="dxa"/>
          </w:tcPr>
          <w:p w14:paraId="31165B9E" w14:textId="77777777" w:rsidR="008F74A7" w:rsidRPr="00FB4F53" w:rsidRDefault="008F74A7" w:rsidP="00893F08">
            <w:pPr>
              <w:pStyle w:val="Geenafstand"/>
              <w:spacing w:beforeAutospacing="0" w:afterAutospacing="0"/>
              <w:jc w:val="center"/>
              <w:rPr>
                <w:szCs w:val="18"/>
              </w:rPr>
            </w:pPr>
            <w:r w:rsidRPr="00FB4F53">
              <w:rPr>
                <w:szCs w:val="18"/>
              </w:rPr>
              <w:t>2</w:t>
            </w:r>
          </w:p>
        </w:tc>
        <w:tc>
          <w:tcPr>
            <w:tcW w:w="981" w:type="dxa"/>
          </w:tcPr>
          <w:p w14:paraId="41C59BDB"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Art.2.27</w:t>
            </w:r>
          </w:p>
        </w:tc>
        <w:tc>
          <w:tcPr>
            <w:tcW w:w="6096" w:type="dxa"/>
          </w:tcPr>
          <w:p w14:paraId="54F90A22" w14:textId="77777777" w:rsidR="008F74A7" w:rsidRPr="00893F08"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Kennisgeving Inspectie SZW</w:t>
            </w:r>
            <w:r>
              <w:rPr>
                <w:sz w:val="16"/>
                <w:szCs w:val="16"/>
                <w:lang w:val="nl-NL"/>
              </w:rPr>
              <w:t>;</w:t>
            </w:r>
          </w:p>
          <w:p w14:paraId="71069191" w14:textId="77777777" w:rsidR="008F74A7" w:rsidRDefault="008F74A7" w:rsidP="006829C2">
            <w:pPr>
              <w:pStyle w:val="Geenafstand"/>
              <w:numPr>
                <w:ilvl w:val="0"/>
                <w:numId w:val="10"/>
              </w:numPr>
              <w:spacing w:beforeAutospacing="0" w:afterAutospacing="0"/>
              <w:ind w:left="57" w:hanging="272"/>
              <w:rPr>
                <w:sz w:val="16"/>
                <w:szCs w:val="16"/>
                <w:lang w:val="nl-NL"/>
              </w:rPr>
            </w:pPr>
            <w:r w:rsidRPr="00893F08">
              <w:rPr>
                <w:sz w:val="16"/>
                <w:szCs w:val="16"/>
                <w:lang w:val="nl-NL"/>
              </w:rPr>
              <w:t>Een afschrift van de melding wordt zichtbaar op de bouwplaats aangebracht.</w:t>
            </w:r>
          </w:p>
          <w:p w14:paraId="240B5200" w14:textId="77777777" w:rsidR="006829C2" w:rsidRPr="00893F08" w:rsidRDefault="006829C2" w:rsidP="006829C2">
            <w:pPr>
              <w:pStyle w:val="Geenafstand"/>
              <w:numPr>
                <w:ilvl w:val="0"/>
                <w:numId w:val="10"/>
              </w:numPr>
              <w:spacing w:beforeAutospacing="0" w:afterAutospacing="0"/>
              <w:ind w:left="57" w:hanging="272"/>
              <w:rPr>
                <w:sz w:val="16"/>
                <w:szCs w:val="16"/>
                <w:lang w:val="nl-NL"/>
              </w:rPr>
            </w:pPr>
          </w:p>
        </w:tc>
        <w:tc>
          <w:tcPr>
            <w:tcW w:w="1417" w:type="dxa"/>
          </w:tcPr>
          <w:p w14:paraId="61559A3F" w14:textId="77777777" w:rsidR="008F74A7" w:rsidRPr="00893F08" w:rsidRDefault="00F718DA" w:rsidP="00851B28">
            <w:pPr>
              <w:ind w:left="57"/>
              <w:rPr>
                <w:szCs w:val="18"/>
              </w:rPr>
            </w:pPr>
            <w:r>
              <w:rPr>
                <w:szCs w:val="18"/>
              </w:rPr>
              <w:t>Ja</w:t>
            </w:r>
          </w:p>
        </w:tc>
        <w:tc>
          <w:tcPr>
            <w:tcW w:w="1418" w:type="dxa"/>
          </w:tcPr>
          <w:p w14:paraId="2C0B5155" w14:textId="77777777" w:rsidR="008F74A7" w:rsidRPr="00893F08" w:rsidRDefault="008F74A7" w:rsidP="00851B28">
            <w:pPr>
              <w:ind w:left="57"/>
              <w:rPr>
                <w:szCs w:val="18"/>
              </w:rPr>
            </w:pPr>
          </w:p>
        </w:tc>
      </w:tr>
      <w:tr w:rsidR="008F74A7" w:rsidRPr="00FB4F53" w14:paraId="6ACDBFCD" w14:textId="77777777" w:rsidTr="006829C2">
        <w:trPr>
          <w:trHeight w:val="20"/>
        </w:trPr>
        <w:tc>
          <w:tcPr>
            <w:tcW w:w="295" w:type="dxa"/>
          </w:tcPr>
          <w:p w14:paraId="1CE64CD9" w14:textId="77777777" w:rsidR="008F74A7" w:rsidRPr="00FB4F53" w:rsidRDefault="008F74A7" w:rsidP="00893F08">
            <w:pPr>
              <w:pStyle w:val="Geenafstand"/>
              <w:spacing w:beforeAutospacing="0" w:afterAutospacing="0"/>
              <w:jc w:val="center"/>
              <w:rPr>
                <w:szCs w:val="18"/>
              </w:rPr>
            </w:pPr>
            <w:r w:rsidRPr="00FB4F53">
              <w:rPr>
                <w:szCs w:val="18"/>
              </w:rPr>
              <w:t>4</w:t>
            </w:r>
          </w:p>
        </w:tc>
        <w:tc>
          <w:tcPr>
            <w:tcW w:w="981" w:type="dxa"/>
          </w:tcPr>
          <w:p w14:paraId="4A1EE2FE" w14:textId="77777777" w:rsidR="008F74A7" w:rsidRPr="00FB4F53" w:rsidRDefault="008F74A7" w:rsidP="008F74A7">
            <w:pPr>
              <w:pStyle w:val="Geenafstand"/>
              <w:spacing w:beforeAutospacing="0" w:afterAutospacing="0"/>
              <w:jc w:val="center"/>
              <w:rPr>
                <w:sz w:val="16"/>
                <w:szCs w:val="16"/>
              </w:rPr>
            </w:pPr>
            <w:r w:rsidRPr="00FB4F53">
              <w:rPr>
                <w:sz w:val="16"/>
                <w:szCs w:val="16"/>
              </w:rPr>
              <w:t>Art.2.29</w:t>
            </w:r>
          </w:p>
        </w:tc>
        <w:tc>
          <w:tcPr>
            <w:tcW w:w="6096" w:type="dxa"/>
          </w:tcPr>
          <w:p w14:paraId="1DF71307"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Aanstelling V&amp;G-coördinatoren</w:t>
            </w:r>
          </w:p>
          <w:p w14:paraId="2AA1A479"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162F80E3" w14:textId="77777777" w:rsidR="008F74A7" w:rsidRPr="00893F08" w:rsidRDefault="00F718DA" w:rsidP="00851B28">
            <w:pPr>
              <w:ind w:left="57"/>
              <w:rPr>
                <w:szCs w:val="18"/>
              </w:rPr>
            </w:pPr>
            <w:r>
              <w:rPr>
                <w:szCs w:val="18"/>
              </w:rPr>
              <w:t>Ja</w:t>
            </w:r>
          </w:p>
        </w:tc>
        <w:tc>
          <w:tcPr>
            <w:tcW w:w="1418" w:type="dxa"/>
          </w:tcPr>
          <w:p w14:paraId="37705085" w14:textId="77777777" w:rsidR="008F74A7" w:rsidRPr="00893F08" w:rsidRDefault="008F74A7" w:rsidP="00851B28">
            <w:pPr>
              <w:ind w:left="57"/>
              <w:rPr>
                <w:szCs w:val="18"/>
              </w:rPr>
            </w:pPr>
          </w:p>
        </w:tc>
      </w:tr>
      <w:tr w:rsidR="008F74A7" w:rsidRPr="00FB4F53" w14:paraId="22A7DE74" w14:textId="77777777" w:rsidTr="006829C2">
        <w:trPr>
          <w:trHeight w:val="20"/>
        </w:trPr>
        <w:tc>
          <w:tcPr>
            <w:tcW w:w="295" w:type="dxa"/>
          </w:tcPr>
          <w:p w14:paraId="7244123B" w14:textId="77777777" w:rsidR="008F74A7" w:rsidRPr="00FB4F53" w:rsidRDefault="008F74A7" w:rsidP="00893F08">
            <w:pPr>
              <w:pStyle w:val="Geenafstand"/>
              <w:spacing w:beforeAutospacing="0" w:afterAutospacing="0"/>
              <w:jc w:val="center"/>
              <w:rPr>
                <w:szCs w:val="18"/>
              </w:rPr>
            </w:pPr>
            <w:r w:rsidRPr="00FB4F53">
              <w:rPr>
                <w:szCs w:val="18"/>
              </w:rPr>
              <w:t>5</w:t>
            </w:r>
          </w:p>
        </w:tc>
        <w:tc>
          <w:tcPr>
            <w:tcW w:w="981" w:type="dxa"/>
          </w:tcPr>
          <w:p w14:paraId="387C5DE4"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w:t>
            </w:r>
          </w:p>
        </w:tc>
        <w:tc>
          <w:tcPr>
            <w:tcW w:w="6096" w:type="dxa"/>
          </w:tcPr>
          <w:p w14:paraId="162AC26E"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ontwerpfase</w:t>
            </w:r>
          </w:p>
          <w:p w14:paraId="0171BE32"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039A3B8A" w14:textId="77777777" w:rsidR="008F74A7" w:rsidRPr="00893F08" w:rsidRDefault="00F718DA" w:rsidP="00851B28">
            <w:pPr>
              <w:ind w:left="57"/>
              <w:rPr>
                <w:szCs w:val="18"/>
              </w:rPr>
            </w:pPr>
            <w:r>
              <w:rPr>
                <w:szCs w:val="18"/>
              </w:rPr>
              <w:t>Ja</w:t>
            </w:r>
          </w:p>
        </w:tc>
        <w:tc>
          <w:tcPr>
            <w:tcW w:w="1418" w:type="dxa"/>
          </w:tcPr>
          <w:p w14:paraId="4EEAD987" w14:textId="77777777" w:rsidR="008F74A7" w:rsidRPr="00893F08" w:rsidRDefault="008F74A7" w:rsidP="00851B28">
            <w:pPr>
              <w:ind w:left="57"/>
              <w:rPr>
                <w:szCs w:val="18"/>
              </w:rPr>
            </w:pPr>
          </w:p>
        </w:tc>
      </w:tr>
      <w:tr w:rsidR="008F74A7" w:rsidRPr="00FB4F53" w14:paraId="38D2196A" w14:textId="77777777" w:rsidTr="006829C2">
        <w:trPr>
          <w:trHeight w:val="20"/>
        </w:trPr>
        <w:tc>
          <w:tcPr>
            <w:tcW w:w="295" w:type="dxa"/>
          </w:tcPr>
          <w:p w14:paraId="1D0DCA88" w14:textId="77777777" w:rsidR="008F74A7" w:rsidRPr="00FB4F53" w:rsidRDefault="008F74A7" w:rsidP="00893F08">
            <w:pPr>
              <w:pStyle w:val="Geenafstand"/>
              <w:spacing w:beforeAutospacing="0" w:afterAutospacing="0"/>
              <w:jc w:val="center"/>
              <w:rPr>
                <w:szCs w:val="18"/>
              </w:rPr>
            </w:pPr>
            <w:r w:rsidRPr="00FB4F53">
              <w:rPr>
                <w:szCs w:val="18"/>
              </w:rPr>
              <w:t>6</w:t>
            </w:r>
          </w:p>
        </w:tc>
        <w:tc>
          <w:tcPr>
            <w:tcW w:w="981" w:type="dxa"/>
          </w:tcPr>
          <w:p w14:paraId="351F7456"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Art.2.30c</w:t>
            </w:r>
          </w:p>
        </w:tc>
        <w:tc>
          <w:tcPr>
            <w:tcW w:w="6096" w:type="dxa"/>
          </w:tcPr>
          <w:p w14:paraId="12BED22C" w14:textId="77777777" w:rsidR="008F74A7" w:rsidRDefault="008F74A7" w:rsidP="00851B28">
            <w:pPr>
              <w:pStyle w:val="Geenafstand"/>
              <w:spacing w:beforeAutospacing="0" w:afterAutospacing="0"/>
              <w:ind w:left="57"/>
              <w:rPr>
                <w:sz w:val="16"/>
                <w:szCs w:val="16"/>
              </w:rPr>
            </w:pPr>
            <w:r w:rsidRPr="00FB4F53">
              <w:rPr>
                <w:sz w:val="16"/>
                <w:szCs w:val="16"/>
              </w:rPr>
              <w:t>V&amp;G-dossier</w:t>
            </w:r>
          </w:p>
          <w:p w14:paraId="3D91AE09" w14:textId="77777777" w:rsidR="006829C2" w:rsidRPr="00FB4F53" w:rsidRDefault="006829C2" w:rsidP="00851B28">
            <w:pPr>
              <w:pStyle w:val="Geenafstand"/>
              <w:spacing w:beforeAutospacing="0" w:afterAutospacing="0"/>
              <w:ind w:left="57"/>
              <w:rPr>
                <w:sz w:val="16"/>
                <w:szCs w:val="16"/>
              </w:rPr>
            </w:pPr>
          </w:p>
        </w:tc>
        <w:tc>
          <w:tcPr>
            <w:tcW w:w="1417" w:type="dxa"/>
          </w:tcPr>
          <w:p w14:paraId="18CE771F" w14:textId="77777777" w:rsidR="008F74A7" w:rsidRPr="00893F08" w:rsidRDefault="00F718DA" w:rsidP="00851B28">
            <w:pPr>
              <w:ind w:left="57"/>
              <w:rPr>
                <w:szCs w:val="18"/>
              </w:rPr>
            </w:pPr>
            <w:r>
              <w:rPr>
                <w:szCs w:val="18"/>
              </w:rPr>
              <w:t>n.v.t.</w:t>
            </w:r>
          </w:p>
        </w:tc>
        <w:tc>
          <w:tcPr>
            <w:tcW w:w="1418" w:type="dxa"/>
          </w:tcPr>
          <w:p w14:paraId="43BCB0A9" w14:textId="77777777" w:rsidR="008F74A7" w:rsidRPr="00893F08" w:rsidRDefault="008F74A7" w:rsidP="00851B28">
            <w:pPr>
              <w:ind w:left="57"/>
              <w:rPr>
                <w:szCs w:val="18"/>
              </w:rPr>
            </w:pPr>
          </w:p>
        </w:tc>
      </w:tr>
      <w:tr w:rsidR="008F74A7" w:rsidRPr="00FB4F53" w14:paraId="2D5452FD" w14:textId="77777777" w:rsidTr="006829C2">
        <w:trPr>
          <w:trHeight w:val="20"/>
        </w:trPr>
        <w:tc>
          <w:tcPr>
            <w:tcW w:w="295" w:type="dxa"/>
          </w:tcPr>
          <w:p w14:paraId="6F25BF10" w14:textId="77777777" w:rsidR="008F74A7" w:rsidRPr="00FB4F53" w:rsidRDefault="008F74A7" w:rsidP="00893F08">
            <w:pPr>
              <w:pStyle w:val="Geenafstand"/>
              <w:spacing w:beforeAutospacing="0" w:afterAutospacing="0"/>
              <w:jc w:val="center"/>
              <w:rPr>
                <w:szCs w:val="18"/>
              </w:rPr>
            </w:pPr>
            <w:r w:rsidRPr="00FB4F53">
              <w:rPr>
                <w:szCs w:val="18"/>
              </w:rPr>
              <w:t>7</w:t>
            </w:r>
          </w:p>
        </w:tc>
        <w:tc>
          <w:tcPr>
            <w:tcW w:w="981" w:type="dxa"/>
          </w:tcPr>
          <w:p w14:paraId="161FB490" w14:textId="77777777" w:rsidR="008F74A7" w:rsidRPr="00FB4F53" w:rsidRDefault="008F74A7" w:rsidP="008F74A7">
            <w:pPr>
              <w:pStyle w:val="Geenafstand"/>
              <w:spacing w:beforeAutospacing="0" w:afterAutospacing="0"/>
              <w:jc w:val="center"/>
              <w:rPr>
                <w:sz w:val="16"/>
                <w:szCs w:val="16"/>
              </w:rPr>
            </w:pPr>
            <w:r w:rsidRPr="00FB4F53">
              <w:rPr>
                <w:sz w:val="16"/>
                <w:szCs w:val="16"/>
              </w:rPr>
              <w:t>Art.2.31</w:t>
            </w:r>
          </w:p>
        </w:tc>
        <w:tc>
          <w:tcPr>
            <w:tcW w:w="6096" w:type="dxa"/>
          </w:tcPr>
          <w:p w14:paraId="595EB394" w14:textId="77777777" w:rsidR="008F74A7" w:rsidRDefault="008F74A7" w:rsidP="00851B28">
            <w:pPr>
              <w:pStyle w:val="Geenafstand"/>
              <w:spacing w:beforeAutospacing="0" w:afterAutospacing="0"/>
              <w:ind w:left="57"/>
              <w:rPr>
                <w:sz w:val="16"/>
                <w:szCs w:val="16"/>
                <w:lang w:val="nl-NL"/>
              </w:rPr>
            </w:pPr>
            <w:r w:rsidRPr="00FB4F53">
              <w:rPr>
                <w:sz w:val="16"/>
                <w:szCs w:val="16"/>
                <w:lang w:val="nl-NL"/>
              </w:rPr>
              <w:t>Taken coördinator voor de uitvoeringsfase</w:t>
            </w:r>
          </w:p>
          <w:p w14:paraId="211C289B" w14:textId="77777777" w:rsidR="006829C2" w:rsidRPr="00FB4F53" w:rsidRDefault="006829C2" w:rsidP="00851B28">
            <w:pPr>
              <w:pStyle w:val="Geenafstand"/>
              <w:spacing w:beforeAutospacing="0" w:afterAutospacing="0"/>
              <w:ind w:left="57"/>
              <w:rPr>
                <w:sz w:val="16"/>
                <w:szCs w:val="16"/>
                <w:lang w:val="nl-NL"/>
              </w:rPr>
            </w:pPr>
          </w:p>
        </w:tc>
        <w:tc>
          <w:tcPr>
            <w:tcW w:w="1417" w:type="dxa"/>
          </w:tcPr>
          <w:p w14:paraId="504E951B" w14:textId="77777777" w:rsidR="008F74A7" w:rsidRPr="00893F08" w:rsidRDefault="006829C2" w:rsidP="00851B28">
            <w:pPr>
              <w:ind w:left="57"/>
              <w:rPr>
                <w:szCs w:val="18"/>
              </w:rPr>
            </w:pPr>
            <w:r>
              <w:rPr>
                <w:szCs w:val="18"/>
              </w:rPr>
              <w:t>n.v.t.</w:t>
            </w:r>
          </w:p>
        </w:tc>
        <w:tc>
          <w:tcPr>
            <w:tcW w:w="1418" w:type="dxa"/>
          </w:tcPr>
          <w:p w14:paraId="71BAFBA1" w14:textId="77777777" w:rsidR="008F74A7" w:rsidRPr="00893F08" w:rsidRDefault="008F74A7" w:rsidP="00851B28">
            <w:pPr>
              <w:ind w:left="57"/>
              <w:rPr>
                <w:szCs w:val="18"/>
              </w:rPr>
            </w:pPr>
          </w:p>
        </w:tc>
      </w:tr>
    </w:tbl>
    <w:p w14:paraId="1700855C" w14:textId="77777777" w:rsidR="00D21335" w:rsidRDefault="00D21335" w:rsidP="00D21335">
      <w:pPr>
        <w:spacing w:line="240" w:lineRule="auto"/>
        <w:rPr>
          <w:bCs/>
          <w:szCs w:val="18"/>
        </w:rPr>
      </w:pPr>
    </w:p>
    <w:p w14:paraId="0A08DEE9" w14:textId="77777777" w:rsidR="006829C2" w:rsidRDefault="006829C2" w:rsidP="00D21335">
      <w:pPr>
        <w:spacing w:line="240" w:lineRule="auto"/>
        <w:rPr>
          <w:bCs/>
          <w:szCs w:val="18"/>
        </w:rPr>
      </w:pPr>
    </w:p>
    <w:p w14:paraId="115C44DF" w14:textId="77777777" w:rsidR="006829C2" w:rsidRDefault="006829C2" w:rsidP="00D21335">
      <w:pPr>
        <w:spacing w:line="240" w:lineRule="auto"/>
        <w:rPr>
          <w:bCs/>
          <w:szCs w:val="18"/>
        </w:rPr>
      </w:pPr>
    </w:p>
    <w:p w14:paraId="1BCAE9A5" w14:textId="77777777" w:rsidR="006829C2" w:rsidRDefault="006829C2" w:rsidP="006829C2">
      <w:pPr>
        <w:pStyle w:val="Kop2"/>
      </w:pPr>
      <w:r>
        <w:t>Eisen volgens Bouwbesluit i.r.t. arbeidsomstandigheden</w:t>
      </w:r>
    </w:p>
    <w:p w14:paraId="52720F1F" w14:textId="77777777" w:rsidR="006829C2" w:rsidRDefault="006829C2" w:rsidP="00D21335">
      <w:pPr>
        <w:spacing w:line="240" w:lineRule="auto"/>
        <w:rPr>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FB4F53" w14:paraId="7BF46584" w14:textId="77777777" w:rsidTr="006829C2">
        <w:trPr>
          <w:trHeight w:val="20"/>
        </w:trPr>
        <w:tc>
          <w:tcPr>
            <w:tcW w:w="295" w:type="dxa"/>
            <w:shd w:val="clear" w:color="auto" w:fill="0070C0"/>
          </w:tcPr>
          <w:p w14:paraId="7CBAEA3B" w14:textId="77777777" w:rsidR="00D21335" w:rsidRPr="00893F08" w:rsidRDefault="00D21335" w:rsidP="00D21335">
            <w:pPr>
              <w:spacing w:line="240" w:lineRule="auto"/>
              <w:rPr>
                <w:b/>
                <w:bCs/>
                <w:color w:val="FFFFFF" w:themeColor="background1"/>
                <w:szCs w:val="18"/>
              </w:rPr>
            </w:pPr>
          </w:p>
        </w:tc>
        <w:tc>
          <w:tcPr>
            <w:tcW w:w="981" w:type="dxa"/>
            <w:shd w:val="clear" w:color="auto" w:fill="0070C0"/>
          </w:tcPr>
          <w:p w14:paraId="29B8CEB3"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Artikel</w:t>
            </w:r>
          </w:p>
          <w:p w14:paraId="31DE66D8"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nummer</w:t>
            </w:r>
          </w:p>
        </w:tc>
        <w:tc>
          <w:tcPr>
            <w:tcW w:w="6096" w:type="dxa"/>
            <w:shd w:val="clear" w:color="auto" w:fill="0070C0"/>
          </w:tcPr>
          <w:p w14:paraId="3C1C40B0"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Inhoud</w:t>
            </w:r>
            <w:r w:rsidRPr="00893F08">
              <w:rPr>
                <w:b/>
                <w:bCs/>
                <w:color w:val="FFFFFF" w:themeColor="background1"/>
                <w:szCs w:val="18"/>
              </w:rPr>
              <w:t xml:space="preserve"> Artikel</w:t>
            </w:r>
          </w:p>
        </w:tc>
        <w:tc>
          <w:tcPr>
            <w:tcW w:w="1417" w:type="dxa"/>
            <w:shd w:val="clear" w:color="auto" w:fill="0070C0"/>
          </w:tcPr>
          <w:p w14:paraId="22EA8013" w14:textId="77777777" w:rsidR="00D21335" w:rsidRPr="00893F08" w:rsidRDefault="00D21335" w:rsidP="00D21335">
            <w:pPr>
              <w:spacing w:line="240" w:lineRule="auto"/>
              <w:ind w:left="57"/>
              <w:rPr>
                <w:b/>
                <w:bCs/>
                <w:color w:val="FFFFFF" w:themeColor="background1"/>
                <w:szCs w:val="18"/>
              </w:rPr>
            </w:pPr>
            <w:r>
              <w:rPr>
                <w:b/>
                <w:bCs/>
                <w:color w:val="FFFFFF" w:themeColor="background1"/>
                <w:szCs w:val="18"/>
              </w:rPr>
              <w:t>Ontwerpfase</w:t>
            </w:r>
          </w:p>
          <w:p w14:paraId="19400E1B" w14:textId="77777777" w:rsidR="00D21335" w:rsidRPr="00893F08" w:rsidRDefault="00D21335" w:rsidP="00D21335">
            <w:pPr>
              <w:spacing w:line="240" w:lineRule="auto"/>
              <w:ind w:left="57"/>
              <w:rPr>
                <w:b/>
                <w:bCs/>
                <w:color w:val="FFFFFF" w:themeColor="background1"/>
                <w:szCs w:val="18"/>
              </w:rPr>
            </w:pPr>
            <w:r w:rsidRPr="00893F08">
              <w:rPr>
                <w:b/>
                <w:bCs/>
                <w:color w:val="FFFFFF" w:themeColor="background1"/>
                <w:szCs w:val="18"/>
              </w:rPr>
              <w:t>[voldoet ja/nee]</w:t>
            </w:r>
          </w:p>
        </w:tc>
        <w:tc>
          <w:tcPr>
            <w:tcW w:w="1418" w:type="dxa"/>
            <w:shd w:val="clear" w:color="auto" w:fill="0070C0"/>
          </w:tcPr>
          <w:p w14:paraId="4969D3EF" w14:textId="77777777" w:rsidR="00D21335" w:rsidRPr="00893F08" w:rsidRDefault="00D21335" w:rsidP="00D21335">
            <w:pPr>
              <w:spacing w:line="240" w:lineRule="auto"/>
              <w:ind w:left="57"/>
              <w:rPr>
                <w:b/>
                <w:bCs/>
                <w:color w:val="FFFFFF" w:themeColor="background1"/>
                <w:szCs w:val="18"/>
              </w:rPr>
            </w:pPr>
            <w:proofErr w:type="spellStart"/>
            <w:r>
              <w:rPr>
                <w:b/>
                <w:bCs/>
                <w:color w:val="FFFFFF" w:themeColor="background1"/>
                <w:szCs w:val="18"/>
              </w:rPr>
              <w:t>Uitvoerings-fase</w:t>
            </w:r>
            <w:proofErr w:type="spellEnd"/>
            <w:r>
              <w:rPr>
                <w:b/>
                <w:bCs/>
                <w:color w:val="FFFFFF" w:themeColor="background1"/>
                <w:szCs w:val="18"/>
              </w:rPr>
              <w:t xml:space="preserve"> </w:t>
            </w:r>
            <w:r w:rsidRPr="00893F08">
              <w:rPr>
                <w:b/>
                <w:bCs/>
                <w:color w:val="FFFFFF" w:themeColor="background1"/>
                <w:szCs w:val="18"/>
              </w:rPr>
              <w:t>[voldoet ja/nee]</w:t>
            </w:r>
          </w:p>
        </w:tc>
      </w:tr>
      <w:tr w:rsidR="00D21335" w:rsidRPr="00FB4F53" w14:paraId="7B673A48" w14:textId="77777777" w:rsidTr="006829C2">
        <w:trPr>
          <w:trHeight w:val="20"/>
        </w:trPr>
        <w:tc>
          <w:tcPr>
            <w:tcW w:w="295" w:type="dxa"/>
          </w:tcPr>
          <w:p w14:paraId="69E77628" w14:textId="77777777" w:rsidR="00D21335" w:rsidRPr="006829C2" w:rsidRDefault="006829C2" w:rsidP="00D21335">
            <w:pPr>
              <w:pStyle w:val="Geenafstand"/>
              <w:spacing w:beforeAutospacing="0" w:afterAutospacing="0"/>
              <w:jc w:val="center"/>
              <w:rPr>
                <w:szCs w:val="18"/>
                <w:lang w:val="nl-NL"/>
              </w:rPr>
            </w:pPr>
            <w:r>
              <w:rPr>
                <w:szCs w:val="18"/>
                <w:lang w:val="nl-NL"/>
              </w:rPr>
              <w:t>1</w:t>
            </w:r>
          </w:p>
        </w:tc>
        <w:tc>
          <w:tcPr>
            <w:tcW w:w="981" w:type="dxa"/>
          </w:tcPr>
          <w:p w14:paraId="6FACCA73" w14:textId="77777777" w:rsidR="00D21335" w:rsidRPr="006829C2" w:rsidRDefault="00D21335" w:rsidP="00D21335">
            <w:pPr>
              <w:pStyle w:val="Geenafstand"/>
              <w:spacing w:beforeAutospacing="0" w:afterAutospacing="0"/>
              <w:jc w:val="center"/>
              <w:rPr>
                <w:sz w:val="16"/>
                <w:szCs w:val="16"/>
                <w:lang w:val="nl-NL"/>
              </w:rPr>
            </w:pPr>
            <w:r w:rsidRPr="006829C2">
              <w:rPr>
                <w:sz w:val="16"/>
                <w:szCs w:val="16"/>
                <w:lang w:val="nl-NL"/>
              </w:rPr>
              <w:t>Art.6.53</w:t>
            </w:r>
          </w:p>
        </w:tc>
        <w:tc>
          <w:tcPr>
            <w:tcW w:w="6096" w:type="dxa"/>
          </w:tcPr>
          <w:p w14:paraId="52DF8986" w14:textId="77777777" w:rsidR="00D21335" w:rsidRDefault="00D21335" w:rsidP="00D21335">
            <w:pPr>
              <w:pStyle w:val="Geenafstand"/>
              <w:spacing w:beforeAutospacing="0" w:afterAutospacing="0"/>
              <w:ind w:left="57"/>
              <w:rPr>
                <w:sz w:val="16"/>
                <w:szCs w:val="16"/>
                <w:lang w:val="nl-NL"/>
              </w:rPr>
            </w:pPr>
            <w:r>
              <w:rPr>
                <w:sz w:val="16"/>
                <w:szCs w:val="16"/>
                <w:lang w:val="nl-NL"/>
              </w:rPr>
              <w:t>Veiligheidsvoorzieningen voor onderhoud (Bouwbesluit Onderhoudsveiligheid)</w:t>
            </w:r>
          </w:p>
          <w:p w14:paraId="64ABBB4F" w14:textId="77777777" w:rsidR="006829C2" w:rsidRPr="00FB4F53" w:rsidRDefault="006829C2" w:rsidP="00D21335">
            <w:pPr>
              <w:pStyle w:val="Geenafstand"/>
              <w:spacing w:beforeAutospacing="0" w:afterAutospacing="0"/>
              <w:ind w:left="57"/>
              <w:rPr>
                <w:sz w:val="16"/>
                <w:szCs w:val="16"/>
                <w:lang w:val="nl-NL"/>
              </w:rPr>
            </w:pPr>
          </w:p>
        </w:tc>
        <w:tc>
          <w:tcPr>
            <w:tcW w:w="1417" w:type="dxa"/>
          </w:tcPr>
          <w:p w14:paraId="2B3DB98A" w14:textId="77777777" w:rsidR="00D21335" w:rsidRPr="00893F08" w:rsidRDefault="00B11BDA" w:rsidP="00D21335">
            <w:pPr>
              <w:ind w:left="57"/>
              <w:rPr>
                <w:szCs w:val="18"/>
              </w:rPr>
            </w:pPr>
            <w:r>
              <w:rPr>
                <w:szCs w:val="18"/>
              </w:rPr>
              <w:t>n.v.t.</w:t>
            </w:r>
          </w:p>
        </w:tc>
        <w:tc>
          <w:tcPr>
            <w:tcW w:w="1418" w:type="dxa"/>
          </w:tcPr>
          <w:p w14:paraId="7A03B5ED" w14:textId="77777777" w:rsidR="00D21335" w:rsidRPr="00893F08" w:rsidRDefault="00D21335" w:rsidP="00D21335">
            <w:pPr>
              <w:ind w:left="57"/>
              <w:rPr>
                <w:szCs w:val="18"/>
              </w:rPr>
            </w:pPr>
          </w:p>
        </w:tc>
      </w:tr>
      <w:tr w:rsidR="00D21335" w:rsidRPr="00FB4F53" w14:paraId="01B196F0" w14:textId="77777777" w:rsidTr="006829C2">
        <w:trPr>
          <w:trHeight w:val="20"/>
        </w:trPr>
        <w:tc>
          <w:tcPr>
            <w:tcW w:w="295" w:type="dxa"/>
          </w:tcPr>
          <w:p w14:paraId="4233DFA8" w14:textId="77777777" w:rsidR="00D21335" w:rsidRPr="00FB4F53" w:rsidRDefault="006829C2" w:rsidP="00D21335">
            <w:pPr>
              <w:pStyle w:val="Geenafstand"/>
              <w:spacing w:beforeAutospacing="0" w:afterAutospacing="0"/>
              <w:jc w:val="center"/>
              <w:rPr>
                <w:szCs w:val="18"/>
              </w:rPr>
            </w:pPr>
            <w:r>
              <w:rPr>
                <w:szCs w:val="18"/>
              </w:rPr>
              <w:t>2</w:t>
            </w:r>
          </w:p>
        </w:tc>
        <w:tc>
          <w:tcPr>
            <w:tcW w:w="981" w:type="dxa"/>
          </w:tcPr>
          <w:p w14:paraId="5B18017A"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8.2</w:t>
            </w:r>
          </w:p>
        </w:tc>
        <w:tc>
          <w:tcPr>
            <w:tcW w:w="6096" w:type="dxa"/>
          </w:tcPr>
          <w:p w14:paraId="42FD902B" w14:textId="77777777" w:rsidR="00D21335" w:rsidRDefault="00D21335" w:rsidP="00D21335">
            <w:pPr>
              <w:pStyle w:val="Geenafstand"/>
              <w:spacing w:beforeAutospacing="0" w:afterAutospacing="0"/>
              <w:ind w:left="57"/>
              <w:rPr>
                <w:sz w:val="16"/>
                <w:szCs w:val="16"/>
                <w:lang w:val="nl-NL"/>
              </w:rPr>
            </w:pPr>
            <w:r w:rsidRPr="00A85A6B">
              <w:rPr>
                <w:sz w:val="16"/>
                <w:szCs w:val="16"/>
                <w:lang w:val="nl-NL"/>
              </w:rPr>
              <w:t>Veiligheid in de omgeving (Bouwbesluit)</w:t>
            </w:r>
          </w:p>
          <w:p w14:paraId="14909C36" w14:textId="77777777" w:rsidR="006829C2" w:rsidRPr="00A85A6B" w:rsidRDefault="006829C2" w:rsidP="00D21335">
            <w:pPr>
              <w:pStyle w:val="Geenafstand"/>
              <w:spacing w:beforeAutospacing="0" w:afterAutospacing="0"/>
              <w:ind w:left="57"/>
              <w:rPr>
                <w:sz w:val="16"/>
                <w:szCs w:val="16"/>
                <w:lang w:val="nl-NL"/>
              </w:rPr>
            </w:pPr>
          </w:p>
        </w:tc>
        <w:tc>
          <w:tcPr>
            <w:tcW w:w="1417" w:type="dxa"/>
          </w:tcPr>
          <w:p w14:paraId="0AC58E40" w14:textId="77777777" w:rsidR="00D21335" w:rsidRPr="00893F08" w:rsidRDefault="00B11BDA" w:rsidP="00D21335">
            <w:pPr>
              <w:ind w:left="57"/>
              <w:rPr>
                <w:szCs w:val="18"/>
              </w:rPr>
            </w:pPr>
            <w:r>
              <w:rPr>
                <w:szCs w:val="18"/>
              </w:rPr>
              <w:t>Ja</w:t>
            </w:r>
          </w:p>
        </w:tc>
        <w:tc>
          <w:tcPr>
            <w:tcW w:w="1418" w:type="dxa"/>
          </w:tcPr>
          <w:p w14:paraId="57EEDD6E" w14:textId="77777777" w:rsidR="00D21335" w:rsidRPr="00893F08" w:rsidRDefault="00D21335" w:rsidP="00D21335">
            <w:pPr>
              <w:ind w:left="57"/>
              <w:rPr>
                <w:szCs w:val="18"/>
              </w:rPr>
            </w:pPr>
          </w:p>
        </w:tc>
      </w:tr>
      <w:tr w:rsidR="00D21335" w:rsidRPr="00FB4F53" w14:paraId="3277D094" w14:textId="77777777" w:rsidTr="006829C2">
        <w:trPr>
          <w:trHeight w:val="82"/>
        </w:trPr>
        <w:tc>
          <w:tcPr>
            <w:tcW w:w="295" w:type="dxa"/>
          </w:tcPr>
          <w:p w14:paraId="14F81DBA" w14:textId="77777777" w:rsidR="00D21335" w:rsidRPr="00FB4F53" w:rsidRDefault="006829C2" w:rsidP="00D21335">
            <w:pPr>
              <w:pStyle w:val="Geenafstand"/>
              <w:spacing w:beforeAutospacing="0" w:afterAutospacing="0"/>
              <w:jc w:val="center"/>
              <w:rPr>
                <w:szCs w:val="18"/>
              </w:rPr>
            </w:pPr>
            <w:r>
              <w:rPr>
                <w:szCs w:val="18"/>
              </w:rPr>
              <w:t>3</w:t>
            </w:r>
          </w:p>
        </w:tc>
        <w:tc>
          <w:tcPr>
            <w:tcW w:w="981" w:type="dxa"/>
          </w:tcPr>
          <w:p w14:paraId="0D992651" w14:textId="77777777" w:rsidR="00D21335" w:rsidRPr="00FB4F53" w:rsidRDefault="00D21335" w:rsidP="00D21335">
            <w:pPr>
              <w:pStyle w:val="Geenafstand"/>
              <w:spacing w:beforeAutospacing="0" w:afterAutospacing="0"/>
              <w:jc w:val="center"/>
              <w:rPr>
                <w:sz w:val="16"/>
                <w:szCs w:val="16"/>
              </w:rPr>
            </w:pPr>
            <w:r w:rsidRPr="00FB4F53">
              <w:rPr>
                <w:sz w:val="16"/>
                <w:szCs w:val="16"/>
              </w:rPr>
              <w:t>Art.</w:t>
            </w:r>
            <w:r>
              <w:rPr>
                <w:sz w:val="16"/>
                <w:szCs w:val="16"/>
              </w:rPr>
              <w:t>8.7</w:t>
            </w:r>
          </w:p>
        </w:tc>
        <w:tc>
          <w:tcPr>
            <w:tcW w:w="6096" w:type="dxa"/>
          </w:tcPr>
          <w:p w14:paraId="475FAF51" w14:textId="77777777" w:rsidR="00D21335" w:rsidRDefault="00D21335" w:rsidP="00D21335">
            <w:pPr>
              <w:pStyle w:val="Geenafstand"/>
              <w:spacing w:beforeAutospacing="0" w:afterAutospacing="0"/>
              <w:ind w:left="57"/>
              <w:rPr>
                <w:sz w:val="16"/>
                <w:szCs w:val="16"/>
              </w:rPr>
            </w:pPr>
            <w:proofErr w:type="spellStart"/>
            <w:r>
              <w:rPr>
                <w:sz w:val="16"/>
                <w:szCs w:val="16"/>
              </w:rPr>
              <w:t>Veiligheidsplan</w:t>
            </w:r>
            <w:proofErr w:type="spellEnd"/>
            <w:r>
              <w:rPr>
                <w:sz w:val="16"/>
                <w:szCs w:val="16"/>
              </w:rPr>
              <w:t xml:space="preserve"> (</w:t>
            </w:r>
            <w:proofErr w:type="spellStart"/>
            <w:r>
              <w:rPr>
                <w:sz w:val="16"/>
                <w:szCs w:val="16"/>
              </w:rPr>
              <w:t>Bouwbesluit</w:t>
            </w:r>
            <w:proofErr w:type="spellEnd"/>
            <w:r>
              <w:rPr>
                <w:sz w:val="16"/>
                <w:szCs w:val="16"/>
              </w:rPr>
              <w:t xml:space="preserve"> </w:t>
            </w:r>
            <w:proofErr w:type="spellStart"/>
            <w:r>
              <w:rPr>
                <w:sz w:val="16"/>
                <w:szCs w:val="16"/>
              </w:rPr>
              <w:t>Bouwveiligheidsplan</w:t>
            </w:r>
            <w:proofErr w:type="spellEnd"/>
            <w:r>
              <w:rPr>
                <w:sz w:val="16"/>
                <w:szCs w:val="16"/>
              </w:rPr>
              <w:t>)</w:t>
            </w:r>
          </w:p>
          <w:p w14:paraId="3CD5919D" w14:textId="77777777" w:rsidR="006829C2" w:rsidRPr="00FB4F53" w:rsidRDefault="006829C2" w:rsidP="00D21335">
            <w:pPr>
              <w:pStyle w:val="Geenafstand"/>
              <w:spacing w:beforeAutospacing="0" w:afterAutospacing="0"/>
              <w:ind w:left="57"/>
              <w:rPr>
                <w:sz w:val="16"/>
                <w:szCs w:val="16"/>
              </w:rPr>
            </w:pPr>
          </w:p>
        </w:tc>
        <w:tc>
          <w:tcPr>
            <w:tcW w:w="1417" w:type="dxa"/>
          </w:tcPr>
          <w:p w14:paraId="6840100C" w14:textId="77777777" w:rsidR="00D21335" w:rsidRPr="00893F08" w:rsidRDefault="006829C2" w:rsidP="00D21335">
            <w:pPr>
              <w:ind w:left="57"/>
              <w:rPr>
                <w:szCs w:val="18"/>
              </w:rPr>
            </w:pPr>
            <w:r>
              <w:rPr>
                <w:szCs w:val="18"/>
              </w:rPr>
              <w:t>n.v.t.</w:t>
            </w:r>
          </w:p>
        </w:tc>
        <w:tc>
          <w:tcPr>
            <w:tcW w:w="1418" w:type="dxa"/>
          </w:tcPr>
          <w:p w14:paraId="7CB4784B" w14:textId="77777777" w:rsidR="00D21335" w:rsidRPr="00893F08" w:rsidRDefault="00D21335" w:rsidP="00D21335">
            <w:pPr>
              <w:ind w:left="57"/>
              <w:rPr>
                <w:szCs w:val="18"/>
              </w:rPr>
            </w:pPr>
          </w:p>
        </w:tc>
      </w:tr>
    </w:tbl>
    <w:p w14:paraId="39899702" w14:textId="77777777" w:rsidR="00F3788A" w:rsidRDefault="00F3788A" w:rsidP="00F3788A">
      <w:pPr>
        <w:pStyle w:val="Kop1"/>
      </w:pPr>
      <w:r>
        <w:lastRenderedPageBreak/>
        <w:t>Bijlagen</w:t>
      </w:r>
    </w:p>
    <w:p w14:paraId="6E72E803" w14:textId="77777777" w:rsidR="00F3788A" w:rsidRPr="00F977E6" w:rsidRDefault="00F3788A" w:rsidP="006829C2">
      <w:pPr>
        <w:pStyle w:val="Lijstalinea"/>
        <w:numPr>
          <w:ilvl w:val="0"/>
          <w:numId w:val="7"/>
        </w:numPr>
        <w:ind w:left="284" w:hanging="284"/>
        <w:rPr>
          <w:rFonts w:ascii="Verdana" w:hAnsi="Verdana" w:cs="Arial"/>
          <w:sz w:val="18"/>
          <w:szCs w:val="18"/>
          <w:lang w:eastAsia="nl-NL"/>
        </w:rPr>
      </w:pPr>
      <w:r w:rsidRPr="00F977E6">
        <w:rPr>
          <w:rFonts w:ascii="Verdana" w:hAnsi="Verdana" w:cs="Arial"/>
          <w:sz w:val="18"/>
          <w:szCs w:val="18"/>
          <w:lang w:eastAsia="nl-NL"/>
        </w:rPr>
        <w:t>Bijlage</w:t>
      </w:r>
      <w:r w:rsidR="00B11BDA">
        <w:rPr>
          <w:rFonts w:ascii="Verdana" w:hAnsi="Verdana" w:cs="Arial"/>
          <w:sz w:val="18"/>
          <w:szCs w:val="18"/>
          <w:lang w:eastAsia="nl-NL"/>
        </w:rPr>
        <w:t xml:space="preserve"> 1</w:t>
      </w:r>
      <w:r w:rsidR="00B11BDA">
        <w:rPr>
          <w:rFonts w:ascii="Verdana" w:hAnsi="Verdana" w:cs="Arial"/>
          <w:sz w:val="18"/>
          <w:szCs w:val="18"/>
          <w:lang w:eastAsia="nl-NL"/>
        </w:rPr>
        <w:tab/>
      </w:r>
      <w:r w:rsidRPr="00484B83">
        <w:rPr>
          <w:rFonts w:ascii="Verdana" w:hAnsi="Verdana" w:cs="Arial"/>
          <w:bCs/>
          <w:sz w:val="18"/>
          <w:szCs w:val="18"/>
          <w:lang w:eastAsia="nl-NL"/>
        </w:rPr>
        <w:t xml:space="preserve">RI&amp;E in </w:t>
      </w:r>
      <w:r w:rsidR="008733A0">
        <w:rPr>
          <w:rFonts w:ascii="Verdana" w:hAnsi="Verdana" w:cs="Arial"/>
          <w:bCs/>
          <w:sz w:val="18"/>
          <w:szCs w:val="18"/>
          <w:lang w:eastAsia="nl-NL"/>
        </w:rPr>
        <w:t xml:space="preserve">de Definitie- en </w:t>
      </w:r>
      <w:r w:rsidRPr="00484B83">
        <w:rPr>
          <w:rFonts w:ascii="Verdana" w:hAnsi="Verdana" w:cs="Arial"/>
          <w:bCs/>
          <w:sz w:val="18"/>
          <w:szCs w:val="18"/>
          <w:lang w:eastAsia="nl-NL"/>
        </w:rPr>
        <w:t>Ontwerp</w:t>
      </w:r>
      <w:r w:rsidR="008733A0">
        <w:rPr>
          <w:rFonts w:ascii="Verdana" w:hAnsi="Verdana" w:cs="Arial"/>
          <w:bCs/>
          <w:sz w:val="18"/>
          <w:szCs w:val="18"/>
          <w:lang w:eastAsia="nl-NL"/>
        </w:rPr>
        <w:t>fase</w:t>
      </w:r>
      <w:r>
        <w:rPr>
          <w:rFonts w:ascii="Verdana" w:hAnsi="Verdana" w:cs="Arial"/>
          <w:bCs/>
          <w:sz w:val="18"/>
          <w:szCs w:val="18"/>
          <w:lang w:eastAsia="nl-NL"/>
        </w:rPr>
        <w:t xml:space="preserve"> (model A)</w:t>
      </w:r>
      <w:r w:rsidRPr="00484B83">
        <w:rPr>
          <w:rFonts w:ascii="Verdana" w:hAnsi="Verdana" w:cs="Arial"/>
          <w:bCs/>
          <w:sz w:val="18"/>
          <w:szCs w:val="18"/>
          <w:lang w:eastAsia="nl-NL"/>
        </w:rPr>
        <w:t xml:space="preserve">, </w:t>
      </w:r>
      <w:r w:rsidR="00B11BDA">
        <w:rPr>
          <w:rFonts w:ascii="Verdana" w:hAnsi="Verdana"/>
          <w:sz w:val="18"/>
          <w:szCs w:val="18"/>
        </w:rPr>
        <w:t>d.d.</w:t>
      </w:r>
      <w:r w:rsidR="00AC7BFB">
        <w:rPr>
          <w:rFonts w:ascii="Verdana" w:hAnsi="Verdana"/>
          <w:sz w:val="18"/>
          <w:szCs w:val="18"/>
        </w:rPr>
        <w:t xml:space="preserve"> </w:t>
      </w:r>
      <w:r w:rsidR="004B2D5D">
        <w:rPr>
          <w:rFonts w:ascii="Verdana" w:hAnsi="Verdana"/>
          <w:sz w:val="18"/>
          <w:szCs w:val="18"/>
        </w:rPr>
        <w:t>04</w:t>
      </w:r>
      <w:r w:rsidR="00AC7BFB">
        <w:rPr>
          <w:rFonts w:ascii="Verdana" w:hAnsi="Verdana"/>
          <w:sz w:val="18"/>
          <w:szCs w:val="18"/>
        </w:rPr>
        <w:t>-0</w:t>
      </w:r>
      <w:r w:rsidR="004B2D5D">
        <w:rPr>
          <w:rFonts w:ascii="Verdana" w:hAnsi="Verdana"/>
          <w:sz w:val="18"/>
          <w:szCs w:val="18"/>
        </w:rPr>
        <w:t>8</w:t>
      </w:r>
      <w:r w:rsidR="00AC7BFB">
        <w:rPr>
          <w:rFonts w:ascii="Verdana" w:hAnsi="Verdana"/>
          <w:sz w:val="18"/>
          <w:szCs w:val="18"/>
        </w:rPr>
        <w:t>-2022</w:t>
      </w:r>
    </w:p>
    <w:p w14:paraId="493BB573" w14:textId="77777777" w:rsidR="00F3788A" w:rsidRPr="00524FB0" w:rsidRDefault="00F3788A" w:rsidP="00F3788A">
      <w:pPr>
        <w:rPr>
          <w:rFonts w:cs="Arial"/>
          <w:szCs w:val="18"/>
          <w:lang w:eastAsia="nl-NL"/>
        </w:rPr>
      </w:pPr>
    </w:p>
    <w:p w14:paraId="12ACC815" w14:textId="77777777" w:rsidR="00A66CD3" w:rsidRPr="00806BFE" w:rsidRDefault="00A66CD3" w:rsidP="00806BFE">
      <w:pPr>
        <w:rPr>
          <w:rFonts w:cs="Arial"/>
          <w:szCs w:val="18"/>
          <w:lang w:eastAsia="nl-NL"/>
        </w:rPr>
      </w:pPr>
    </w:p>
    <w:p w14:paraId="0984962A" w14:textId="77777777" w:rsidR="00490C77" w:rsidRPr="009D3838" w:rsidRDefault="00490C77" w:rsidP="00B11BDA">
      <w:pPr>
        <w:tabs>
          <w:tab w:val="left" w:pos="1560"/>
        </w:tabs>
        <w:rPr>
          <w:rFonts w:cs="Arial"/>
          <w:szCs w:val="18"/>
          <w:lang w:eastAsia="nl-NL"/>
        </w:rPr>
      </w:pPr>
      <w:r>
        <w:rPr>
          <w:rFonts w:cs="Arial"/>
          <w:szCs w:val="18"/>
          <w:lang w:eastAsia="nl-NL"/>
        </w:rPr>
        <w:t xml:space="preserve">  </w:t>
      </w:r>
    </w:p>
    <w:sectPr w:rsidR="00490C77" w:rsidRPr="009D3838" w:rsidSect="00F3788A">
      <w:headerReference w:type="default" r:id="rId18"/>
      <w:footerReference w:type="even" r:id="rId19"/>
      <w:footerReference w:type="default" r:id="rId20"/>
      <w:headerReference w:type="first" r:id="rId21"/>
      <w:footerReference w:type="first" r:id="rId22"/>
      <w:pgSz w:w="11906" w:h="16838" w:code="9"/>
      <w:pgMar w:top="2234" w:right="1276" w:bottom="1191" w:left="1191"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0BFB7" w14:textId="77777777" w:rsidR="008A16FC" w:rsidRDefault="008A16FC">
      <w:r>
        <w:separator/>
      </w:r>
    </w:p>
  </w:endnote>
  <w:endnote w:type="continuationSeparator" w:id="0">
    <w:p w14:paraId="4A5AE903" w14:textId="77777777" w:rsidR="008A16FC" w:rsidRDefault="008A1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14892290" w14:textId="77777777" w:rsidTr="006D06F0">
      <w:trPr>
        <w:trHeight w:val="180"/>
      </w:trPr>
      <w:tc>
        <w:tcPr>
          <w:tcW w:w="2100" w:type="dxa"/>
          <w:vAlign w:val="bottom"/>
        </w:tcPr>
        <w:p w14:paraId="33391B90" w14:textId="77777777" w:rsidR="00D635D4" w:rsidRPr="00624EFF" w:rsidRDefault="00D635D4" w:rsidP="006D06F0">
          <w:pPr>
            <w:pStyle w:val="Voettekst"/>
            <w:spacing w:line="180" w:lineRule="atLeast"/>
            <w:rPr>
              <w:sz w:val="13"/>
            </w:rPr>
          </w:pPr>
          <w:r w:rsidRPr="00624EFF">
            <w:rPr>
              <w:sz w:val="13"/>
            </w:rPr>
            <w:t xml:space="preserve"> </w:t>
          </w:r>
          <w:bookmarkStart w:id="3" w:name="lpage_first"/>
          <w:r w:rsidRPr="00624EFF">
            <w:rPr>
              <w:sz w:val="13"/>
            </w:rPr>
            <w:t>Pagina</w:t>
          </w:r>
          <w:bookmarkEnd w:id="3"/>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4" w:name="lof_first"/>
          <w:r w:rsidRPr="00624EFF">
            <w:rPr>
              <w:sz w:val="13"/>
            </w:rPr>
            <w:t>van</w:t>
          </w:r>
          <w:bookmarkEnd w:id="4"/>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30E32181" w14:textId="77777777" w:rsidR="00D635D4" w:rsidRPr="00624EFF" w:rsidRDefault="00D635D4" w:rsidP="006D06F0">
          <w:pPr>
            <w:pStyle w:val="Voettekst"/>
            <w:spacing w:line="180" w:lineRule="atLeast"/>
            <w:rPr>
              <w:b/>
              <w:smallCaps/>
              <w:sz w:val="16"/>
            </w:rPr>
          </w:pPr>
          <w:bookmarkStart w:id="5" w:name="classif_type_first3"/>
          <w:bookmarkEnd w:id="5"/>
        </w:p>
      </w:tc>
    </w:tr>
  </w:tbl>
  <w:p w14:paraId="6BFFB9D6"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2BC09" w14:textId="77777777" w:rsidR="00BF5B0F" w:rsidRPr="00973704" w:rsidRDefault="00973704">
    <w:pPr>
      <w:pStyle w:val="Voettekst"/>
      <w:rPr>
        <w:sz w:val="16"/>
        <w:szCs w:val="16"/>
      </w:rPr>
    </w:pPr>
    <w:r w:rsidRPr="00973704">
      <w:rPr>
        <w:sz w:val="16"/>
        <w:szCs w:val="16"/>
      </w:rPr>
      <w:t>Versie 2021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045069D9" w14:textId="77777777" w:rsidTr="00655262">
      <w:trPr>
        <w:trHeight w:val="171"/>
      </w:trPr>
      <w:tc>
        <w:tcPr>
          <w:tcW w:w="4269" w:type="dxa"/>
          <w:vAlign w:val="bottom"/>
        </w:tcPr>
        <w:p w14:paraId="51EF0655" w14:textId="77777777" w:rsidR="00D635D4" w:rsidRPr="00655262" w:rsidRDefault="00D635D4" w:rsidP="00655262">
          <w:pPr>
            <w:pStyle w:val="Voettekst"/>
            <w:rPr>
              <w:sz w:val="14"/>
              <w:szCs w:val="14"/>
            </w:rPr>
          </w:pPr>
          <w:bookmarkStart w:id="14" w:name="even_classif_type1"/>
          <w:bookmarkEnd w:id="14"/>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59D2BAAD" w14:textId="77777777" w:rsidR="00D635D4" w:rsidRPr="00655262" w:rsidRDefault="00D635D4" w:rsidP="00655262">
          <w:pPr>
            <w:pStyle w:val="Voettekst"/>
            <w:spacing w:line="180" w:lineRule="atLeast"/>
            <w:rPr>
              <w:sz w:val="13"/>
            </w:rPr>
          </w:pPr>
          <w:bookmarkStart w:id="15" w:name="lpage_even"/>
          <w:r w:rsidRPr="00655262">
            <w:rPr>
              <w:sz w:val="13"/>
            </w:rPr>
            <w:t xml:space="preserve">                                                      Pagina</w:t>
          </w:r>
          <w:bookmarkEnd w:id="15"/>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16" w:name="lof_even"/>
          <w:r w:rsidRPr="00655262">
            <w:rPr>
              <w:sz w:val="13"/>
            </w:rPr>
            <w:t>van</w:t>
          </w:r>
          <w:bookmarkEnd w:id="16"/>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1BF96BFF"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17F92985" w14:textId="77777777" w:rsidTr="00797206">
      <w:trPr>
        <w:trHeight w:val="141"/>
      </w:trPr>
      <w:tc>
        <w:tcPr>
          <w:tcW w:w="5103" w:type="dxa"/>
          <w:vAlign w:val="bottom"/>
        </w:tcPr>
        <w:p w14:paraId="7D5C3578" w14:textId="77777777" w:rsidR="00D635D4" w:rsidRPr="00624EFF" w:rsidRDefault="00973704" w:rsidP="00D21335">
          <w:pPr>
            <w:pStyle w:val="Voettekst"/>
            <w:spacing w:line="180" w:lineRule="atLeast"/>
            <w:rPr>
              <w:sz w:val="13"/>
            </w:rPr>
          </w:pPr>
          <w:r>
            <w:rPr>
              <w:sz w:val="14"/>
              <w:szCs w:val="14"/>
            </w:rPr>
            <w:t>Versie 2021</w:t>
          </w:r>
        </w:p>
      </w:tc>
      <w:tc>
        <w:tcPr>
          <w:tcW w:w="3635" w:type="dxa"/>
          <w:tcMar>
            <w:left w:w="0" w:type="dxa"/>
          </w:tcMar>
        </w:tcPr>
        <w:p w14:paraId="557C2DE2" w14:textId="77777777" w:rsidR="00D635D4" w:rsidRPr="00624EFF" w:rsidRDefault="00D635D4" w:rsidP="00655262">
          <w:pPr>
            <w:pStyle w:val="Voettekst"/>
            <w:spacing w:line="180" w:lineRule="atLeast"/>
            <w:rPr>
              <w:b/>
              <w:smallCaps/>
              <w:sz w:val="16"/>
            </w:rPr>
          </w:pPr>
          <w:bookmarkStart w:id="17" w:name="odd_classif_type1"/>
          <w:bookmarkStart w:id="18" w:name="lpage_odd"/>
          <w:bookmarkEnd w:id="17"/>
          <w:r>
            <w:rPr>
              <w:sz w:val="13"/>
            </w:rPr>
            <w:t xml:space="preserve">                                           </w:t>
          </w:r>
          <w:r w:rsidRPr="00B055C6">
            <w:rPr>
              <w:sz w:val="13"/>
            </w:rPr>
            <w:t>Pagina</w:t>
          </w:r>
          <w:bookmarkEnd w:id="18"/>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19" w:name="lof_odd"/>
          <w:r w:rsidRPr="00B055C6">
            <w:rPr>
              <w:sz w:val="13"/>
            </w:rPr>
            <w:t>van</w:t>
          </w:r>
          <w:bookmarkEnd w:id="19"/>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5FB09AD0" w14:textId="77777777" w:rsidTr="00797206">
      <w:trPr>
        <w:trHeight w:val="141"/>
      </w:trPr>
      <w:tc>
        <w:tcPr>
          <w:tcW w:w="5103" w:type="dxa"/>
          <w:vAlign w:val="bottom"/>
        </w:tcPr>
        <w:p w14:paraId="4CBA94CE" w14:textId="77777777" w:rsidR="00D635D4" w:rsidRPr="00655262" w:rsidRDefault="00D635D4" w:rsidP="00655262">
          <w:pPr>
            <w:pStyle w:val="Voettekst"/>
            <w:spacing w:line="180" w:lineRule="atLeast"/>
            <w:rPr>
              <w:sz w:val="14"/>
              <w:szCs w:val="14"/>
            </w:rPr>
          </w:pPr>
        </w:p>
      </w:tc>
      <w:tc>
        <w:tcPr>
          <w:tcW w:w="3635" w:type="dxa"/>
          <w:tcMar>
            <w:left w:w="0" w:type="dxa"/>
          </w:tcMar>
        </w:tcPr>
        <w:p w14:paraId="2CEB733C" w14:textId="77777777" w:rsidR="00D635D4" w:rsidRPr="00B055C6" w:rsidRDefault="00D635D4" w:rsidP="00655262">
          <w:pPr>
            <w:pStyle w:val="Voettekst"/>
            <w:spacing w:line="180" w:lineRule="atLeast"/>
            <w:rPr>
              <w:sz w:val="13"/>
            </w:rPr>
          </w:pPr>
        </w:p>
      </w:tc>
    </w:tr>
  </w:tbl>
  <w:p w14:paraId="15300B7C"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C119F" w14:textId="77777777" w:rsidR="00D635D4" w:rsidRPr="00624EFF" w:rsidRDefault="00D635D4" w:rsidP="001D7346">
    <w:pPr>
      <w:pStyle w:val="Voettekst"/>
      <w:spacing w:line="180" w:lineRule="exact"/>
    </w:pPr>
  </w:p>
  <w:p w14:paraId="3CCCF81F"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17624" w14:textId="77777777" w:rsidR="008A16FC" w:rsidRDefault="008A16FC">
      <w:r>
        <w:separator/>
      </w:r>
    </w:p>
  </w:footnote>
  <w:footnote w:type="continuationSeparator" w:id="0">
    <w:p w14:paraId="56A5E21B" w14:textId="77777777" w:rsidR="008A16FC" w:rsidRDefault="008A16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8B852"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w:t>
    </w:r>
    <w:proofErr w:type="spellStart"/>
    <w:r>
      <w:rPr>
        <w:sz w:val="13"/>
      </w:rPr>
      <w:t>Planbaar</w:t>
    </w:r>
    <w:proofErr w:type="spellEnd"/>
    <w:r>
      <w:rPr>
        <w:sz w:val="13"/>
      </w:rPr>
      <w:t xml:space="preserve">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B9F9B" w14:textId="77777777" w:rsidR="007B0FA5" w:rsidRPr="00624EFF" w:rsidRDefault="007B0FA5" w:rsidP="007B0FA5">
    <w:pPr>
      <w:pStyle w:val="Koptekst"/>
      <w:spacing w:line="180" w:lineRule="atLeast"/>
      <w:ind w:hanging="1134"/>
    </w:pPr>
    <w:r>
      <w:rPr>
        <w:sz w:val="13"/>
      </w:rPr>
      <w:t>Model B. V&amp;</w:t>
    </w:r>
    <w:r w:rsidRPr="005F763A">
      <w:rPr>
        <w:sz w:val="13"/>
      </w:rPr>
      <w:t>G</w:t>
    </w:r>
    <w:r>
      <w:rPr>
        <w:sz w:val="13"/>
      </w:rPr>
      <w:t xml:space="preserve">-plan | projectnaam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tbl>
    <w:tblPr>
      <w:tblW w:w="0" w:type="auto"/>
      <w:tblCellMar>
        <w:left w:w="0" w:type="dxa"/>
        <w:right w:w="0" w:type="dxa"/>
      </w:tblCellMar>
      <w:tblLook w:val="01E0" w:firstRow="1" w:lastRow="1" w:firstColumn="1" w:lastColumn="1" w:noHBand="0" w:noVBand="0"/>
    </w:tblPr>
    <w:tblGrid>
      <w:gridCol w:w="2013"/>
    </w:tblGrid>
    <w:tr w:rsidR="00D635D4" w:rsidRPr="00624EFF" w14:paraId="56136FEB" w14:textId="77777777" w:rsidTr="006D06F0">
      <w:trPr>
        <w:trHeight w:val="539"/>
      </w:trPr>
      <w:tc>
        <w:tcPr>
          <w:tcW w:w="2013" w:type="dxa"/>
          <w:vAlign w:val="bottom"/>
        </w:tcPr>
        <w:p w14:paraId="49D6F21F" w14:textId="77777777" w:rsidR="00D635D4" w:rsidRPr="00624EFF" w:rsidRDefault="00D635D4" w:rsidP="006D06F0">
          <w:pPr>
            <w:framePr w:hSpace="181" w:wrap="around" w:vAnchor="page" w:hAnchor="margin" w:x="5701" w:y="920"/>
            <w:spacing w:line="180" w:lineRule="atLeast"/>
            <w:rPr>
              <w:b/>
              <w:smallCaps/>
              <w:sz w:val="16"/>
            </w:rPr>
          </w:pPr>
          <w:bookmarkStart w:id="2" w:name="classif_type_first2"/>
          <w:bookmarkEnd w:id="2"/>
        </w:p>
      </w:tc>
    </w:tr>
  </w:tbl>
  <w:p w14:paraId="42B9705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0" w:type="dxa"/>
        <w:right w:w="0" w:type="dxa"/>
      </w:tblCellMar>
      <w:tblLook w:val="01E0" w:firstRow="1" w:lastRow="1" w:firstColumn="1" w:lastColumn="1" w:noHBand="0" w:noVBand="0"/>
    </w:tblPr>
    <w:tblGrid>
      <w:gridCol w:w="3684"/>
      <w:gridCol w:w="2815"/>
    </w:tblGrid>
    <w:tr w:rsidR="00D635D4" w:rsidRPr="00624EFF" w14:paraId="725421F3" w14:textId="77777777" w:rsidTr="00D91724">
      <w:trPr>
        <w:trHeight w:val="2268"/>
      </w:trPr>
      <w:tc>
        <w:tcPr>
          <w:tcW w:w="737" w:type="dxa"/>
        </w:tcPr>
        <w:p w14:paraId="49FD7D74" w14:textId="77777777" w:rsidR="00D635D4" w:rsidRPr="00624EFF" w:rsidRDefault="008A16FC" w:rsidP="00B055C6">
          <w:pPr>
            <w:framePr w:hSpace="180" w:wrap="around" w:vAnchor="page" w:hAnchor="page" w:x="5529" w:y="1"/>
          </w:pPr>
          <w:r w:rsidRPr="009A7EF5">
            <w:rPr>
              <w:noProof/>
              <w:lang w:eastAsia="nl-NL"/>
            </w:rPr>
            <w:drawing>
              <wp:inline distT="0" distB="0" distL="0" distR="0" wp14:anchorId="779DAA63" wp14:editId="769E8402">
                <wp:extent cx="2339340" cy="1424940"/>
                <wp:effectExtent l="0" t="0" r="0" b="0"/>
                <wp:docPr id="2" name="Afbeelding 1" descr="RO_BZK_RVB_Logo_6_RGB_pos_n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RO_BZK_RVB_Logo_6_RGB_pos_nl.png"/>
                        <pic:cNvPicPr>
                          <a:picLocks noChangeAspect="1" noChangeArrowheads="1"/>
                        </pic:cNvPicPr>
                      </pic:nvPicPr>
                      <pic:blipFill>
                        <a:blip r:embed="rId1">
                          <a:extLst>
                            <a:ext uri="{28A0092B-C50C-407E-A947-70E740481C1C}">
                              <a14:useLocalDpi xmlns:a14="http://schemas.microsoft.com/office/drawing/2010/main" val="0"/>
                            </a:ext>
                          </a:extLst>
                        </a:blip>
                        <a:srcRect l="45581" r="8458" b="19443"/>
                        <a:stretch>
                          <a:fillRect/>
                        </a:stretch>
                      </pic:blipFill>
                      <pic:spPr bwMode="auto">
                        <a:xfrm>
                          <a:off x="0" y="0"/>
                          <a:ext cx="2339340" cy="1424940"/>
                        </a:xfrm>
                        <a:prstGeom prst="rect">
                          <a:avLst/>
                        </a:prstGeom>
                        <a:noFill/>
                        <a:ln>
                          <a:noFill/>
                        </a:ln>
                      </pic:spPr>
                    </pic:pic>
                  </a:graphicData>
                </a:graphic>
              </wp:inline>
            </w:drawing>
          </w:r>
        </w:p>
      </w:tc>
      <w:tc>
        <w:tcPr>
          <w:tcW w:w="2815" w:type="dxa"/>
          <w:vAlign w:val="bottom"/>
        </w:tcPr>
        <w:p w14:paraId="1CC2A582" w14:textId="77777777" w:rsidR="00D635D4" w:rsidRPr="00624EFF" w:rsidRDefault="00D635D4" w:rsidP="00D91724">
          <w:pPr>
            <w:framePr w:hSpace="180" w:wrap="around" w:vAnchor="page" w:hAnchor="page" w:x="5529" w:y="1"/>
          </w:pPr>
          <w:bookmarkStart w:id="6" w:name="logo_mark"/>
          <w:bookmarkEnd w:id="6"/>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4CD5BDEC" w14:textId="77777777" w:rsidTr="00F5547E">
      <w:trPr>
        <w:trHeight w:val="793"/>
      </w:trPr>
      <w:tc>
        <w:tcPr>
          <w:tcW w:w="2013" w:type="dxa"/>
          <w:vAlign w:val="bottom"/>
        </w:tcPr>
        <w:p w14:paraId="20A74A2F" w14:textId="77777777" w:rsidR="00D635D4" w:rsidRPr="00624EFF" w:rsidRDefault="00D635D4" w:rsidP="00470CBE">
          <w:pPr>
            <w:framePr w:hSpace="181" w:wrap="around" w:vAnchor="text" w:hAnchor="margin" w:x="5701" w:y="1"/>
            <w:spacing w:line="180" w:lineRule="atLeast"/>
            <w:rPr>
              <w:b/>
              <w:smallCaps/>
              <w:sz w:val="16"/>
            </w:rPr>
          </w:pPr>
          <w:bookmarkStart w:id="7" w:name="classif_type_first"/>
          <w:bookmarkEnd w:id="7"/>
        </w:p>
      </w:tc>
    </w:tr>
    <w:tr w:rsidR="00D635D4" w:rsidRPr="00624EFF" w14:paraId="471CD9B9" w14:textId="77777777" w:rsidTr="00F5547E">
      <w:trPr>
        <w:trHeight w:val="2000"/>
      </w:trPr>
      <w:tc>
        <w:tcPr>
          <w:tcW w:w="2013" w:type="dxa"/>
          <w:vAlign w:val="bottom"/>
        </w:tcPr>
        <w:p w14:paraId="3EE3E033"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04BEE576" w14:textId="77777777" w:rsidTr="0022326A">
      <w:trPr>
        <w:trHeight w:val="2410"/>
      </w:trPr>
      <w:tc>
        <w:tcPr>
          <w:tcW w:w="7483" w:type="dxa"/>
        </w:tcPr>
        <w:p w14:paraId="38D955D7" w14:textId="77777777" w:rsidR="00D635D4" w:rsidRPr="00624EFF" w:rsidRDefault="00D635D4">
          <w:pPr>
            <w:pStyle w:val="Koptekst"/>
          </w:pP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29EE2B03" w14:textId="77777777" w:rsidTr="00054C87">
      <w:trPr>
        <w:trHeight w:val="2600"/>
      </w:trPr>
      <w:tc>
        <w:tcPr>
          <w:tcW w:w="6800" w:type="dxa"/>
          <w:gridSpan w:val="2"/>
        </w:tcPr>
        <w:p w14:paraId="2A7596DE" w14:textId="77777777" w:rsidR="00D635D4" w:rsidRDefault="00D635D4" w:rsidP="00054C87">
          <w:pPr>
            <w:framePr w:hSpace="180" w:wrap="around" w:vAnchor="page" w:hAnchor="margin" w:x="1" w:y="3941"/>
            <w:spacing w:line="300" w:lineRule="atLeast"/>
            <w:rPr>
              <w:b/>
              <w:sz w:val="24"/>
            </w:rPr>
          </w:pPr>
          <w:r>
            <w:rPr>
              <w:b/>
              <w:sz w:val="24"/>
            </w:rPr>
            <w:t>Model B. V&amp;G-plan</w:t>
          </w:r>
        </w:p>
        <w:p w14:paraId="7C29828F" w14:textId="77777777" w:rsidR="00D635D4" w:rsidRDefault="00D635D4" w:rsidP="00900A62">
          <w:pPr>
            <w:framePr w:hSpace="180" w:wrap="around" w:vAnchor="page" w:hAnchor="margin" w:x="1" w:y="3941"/>
            <w:rPr>
              <w:szCs w:val="18"/>
            </w:rPr>
          </w:pPr>
        </w:p>
        <w:p w14:paraId="5F82A5D4" w14:textId="77777777" w:rsidR="00D635D4" w:rsidRDefault="00D635D4" w:rsidP="00900A62">
          <w:pPr>
            <w:framePr w:hSpace="180" w:wrap="around" w:vAnchor="page" w:hAnchor="margin" w:x="1" w:y="3941"/>
            <w:rPr>
              <w:szCs w:val="18"/>
            </w:rPr>
          </w:pPr>
          <w:r w:rsidRPr="00307C76">
            <w:rPr>
              <w:szCs w:val="18"/>
            </w:rPr>
            <w:t>Betreffende</w:t>
          </w:r>
        </w:p>
        <w:p w14:paraId="322095DA" w14:textId="77777777" w:rsidR="00D635D4" w:rsidRDefault="00D635D4" w:rsidP="00054C87">
          <w:pPr>
            <w:framePr w:hSpace="180" w:wrap="around" w:vAnchor="page" w:hAnchor="margin" w:x="1" w:y="3941"/>
            <w:spacing w:line="300" w:lineRule="atLeast"/>
            <w:rPr>
              <w:sz w:val="24"/>
              <w:highlight w:val="yellow"/>
            </w:rPr>
          </w:pPr>
        </w:p>
        <w:p w14:paraId="27218BE3" w14:textId="77777777" w:rsidR="00D635D4" w:rsidRDefault="00667863" w:rsidP="00054C87">
          <w:pPr>
            <w:framePr w:hSpace="180" w:wrap="around" w:vAnchor="page" w:hAnchor="margin" w:x="1" w:y="3941"/>
            <w:spacing w:line="300" w:lineRule="atLeast"/>
            <w:rPr>
              <w:sz w:val="24"/>
            </w:rPr>
          </w:pPr>
          <w:r>
            <w:rPr>
              <w:sz w:val="24"/>
            </w:rPr>
            <w:t>Vervangen gevellift</w:t>
          </w:r>
          <w:r w:rsidR="00694AE5">
            <w:rPr>
              <w:sz w:val="24"/>
            </w:rPr>
            <w:t>en</w:t>
          </w:r>
          <w:r>
            <w:rPr>
              <w:sz w:val="24"/>
            </w:rPr>
            <w:t xml:space="preserve"> Turfmarkt 147 </w:t>
          </w:r>
          <w:r w:rsidR="00D635D4">
            <w:rPr>
              <w:sz w:val="24"/>
            </w:rPr>
            <w:t xml:space="preserve">te </w:t>
          </w:r>
          <w:r>
            <w:rPr>
              <w:sz w:val="24"/>
            </w:rPr>
            <w:t>Den Haag</w:t>
          </w:r>
        </w:p>
        <w:p w14:paraId="4D004613" w14:textId="77777777" w:rsidR="00D635D4" w:rsidRDefault="00D635D4" w:rsidP="00D56996">
          <w:pPr>
            <w:framePr w:hSpace="180" w:wrap="around" w:vAnchor="page" w:hAnchor="margin" w:x="1" w:y="3941"/>
            <w:spacing w:line="300" w:lineRule="atLeast"/>
          </w:pPr>
          <w:bookmarkStart w:id="8" w:name="extra_mention"/>
          <w:bookmarkEnd w:id="8"/>
        </w:p>
        <w:p w14:paraId="1E8D331A" w14:textId="77777777" w:rsidR="00D635D4" w:rsidRPr="00624EFF" w:rsidRDefault="00D635D4" w:rsidP="00D56996">
          <w:pPr>
            <w:framePr w:hSpace="180" w:wrap="around" w:vAnchor="page" w:hAnchor="margin" w:x="1" w:y="3941"/>
            <w:spacing w:line="300" w:lineRule="atLeast"/>
          </w:pPr>
        </w:p>
      </w:tc>
    </w:tr>
    <w:tr w:rsidR="00D635D4" w:rsidRPr="00624EFF" w14:paraId="78669937" w14:textId="77777777" w:rsidTr="00EF1E54">
      <w:trPr>
        <w:trHeight w:val="240"/>
      </w:trPr>
      <w:tc>
        <w:tcPr>
          <w:tcW w:w="1600" w:type="dxa"/>
        </w:tcPr>
        <w:p w14:paraId="30F4DF44" w14:textId="77777777" w:rsidR="00D635D4" w:rsidRPr="00624EFF" w:rsidRDefault="00D635D4" w:rsidP="00054C87">
          <w:pPr>
            <w:framePr w:hSpace="180" w:wrap="around" w:vAnchor="page" w:hAnchor="margin" w:x="1" w:y="3941"/>
            <w:spacing w:line="180" w:lineRule="atLeast"/>
          </w:pPr>
          <w:r>
            <w:t xml:space="preserve">Projectnummer   </w:t>
          </w:r>
        </w:p>
      </w:tc>
      <w:tc>
        <w:tcPr>
          <w:tcW w:w="5200" w:type="dxa"/>
        </w:tcPr>
        <w:p w14:paraId="3D2610FD" w14:textId="77777777" w:rsidR="00D635D4" w:rsidRPr="00624EFF" w:rsidRDefault="00950F63" w:rsidP="00054C87">
          <w:pPr>
            <w:framePr w:hSpace="180" w:wrap="around" w:vAnchor="page" w:hAnchor="margin" w:x="1" w:y="3941"/>
            <w:spacing w:line="180" w:lineRule="atLeast"/>
          </w:pPr>
          <w:bookmarkStart w:id="9" w:name="date"/>
          <w:r>
            <w:t>2</w:t>
          </w:r>
          <w:r w:rsidR="00667863">
            <w:t>5753</w:t>
          </w:r>
          <w:r w:rsidR="00D635D4" w:rsidRPr="00624EFF">
            <w:t xml:space="preserve"> </w:t>
          </w:r>
          <w:bookmarkEnd w:id="9"/>
        </w:p>
      </w:tc>
    </w:tr>
    <w:tr w:rsidR="00D635D4" w:rsidRPr="00624EFF" w14:paraId="31D11E86" w14:textId="77777777" w:rsidTr="00EF1E54">
      <w:trPr>
        <w:trHeight w:val="240"/>
      </w:trPr>
      <w:tc>
        <w:tcPr>
          <w:tcW w:w="1600" w:type="dxa"/>
        </w:tcPr>
        <w:p w14:paraId="1310D4FC" w14:textId="77777777" w:rsidR="00D635D4" w:rsidRDefault="00D635D4" w:rsidP="00054C87">
          <w:pPr>
            <w:framePr w:hSpace="180" w:wrap="around" w:vAnchor="page" w:hAnchor="margin" w:x="1" w:y="3941"/>
            <w:spacing w:line="180" w:lineRule="atLeast"/>
          </w:pPr>
          <w:bookmarkStart w:id="10" w:name="lstatus"/>
          <w:r w:rsidRPr="00624EFF">
            <w:t>Status</w:t>
          </w:r>
          <w:bookmarkEnd w:id="10"/>
        </w:p>
        <w:p w14:paraId="07C780B9" w14:textId="77777777" w:rsidR="00D635D4" w:rsidRDefault="00D635D4" w:rsidP="00054C87">
          <w:pPr>
            <w:framePr w:hSpace="180" w:wrap="around" w:vAnchor="page" w:hAnchor="margin" w:x="1" w:y="3941"/>
            <w:spacing w:line="180" w:lineRule="atLeast"/>
          </w:pPr>
          <w:r>
            <w:t>Versienummer</w:t>
          </w:r>
        </w:p>
        <w:p w14:paraId="0BA1DD07" w14:textId="77777777" w:rsidR="00D635D4" w:rsidRPr="00624EFF" w:rsidRDefault="00D635D4" w:rsidP="00054C87">
          <w:pPr>
            <w:framePr w:hSpace="180" w:wrap="around" w:vAnchor="page" w:hAnchor="margin" w:x="1" w:y="3941"/>
            <w:spacing w:line="180" w:lineRule="atLeast"/>
          </w:pPr>
          <w:r>
            <w:t>Versiedatum</w:t>
          </w:r>
        </w:p>
      </w:tc>
      <w:tc>
        <w:tcPr>
          <w:tcW w:w="5200" w:type="dxa"/>
        </w:tcPr>
        <w:p w14:paraId="5BA90246" w14:textId="77777777" w:rsidR="00D635D4" w:rsidRDefault="00D635D4" w:rsidP="00054C87">
          <w:pPr>
            <w:framePr w:hSpace="180" w:wrap="around" w:vAnchor="page" w:hAnchor="margin" w:x="1" w:y="3941"/>
            <w:spacing w:line="180" w:lineRule="atLeast"/>
            <w:rPr>
              <w:caps/>
            </w:rPr>
          </w:pPr>
        </w:p>
        <w:p w14:paraId="7DC92220" w14:textId="77777777" w:rsidR="00D635D4" w:rsidRDefault="004B2D5D" w:rsidP="00054C87">
          <w:pPr>
            <w:framePr w:hSpace="180" w:wrap="around" w:vAnchor="page" w:hAnchor="margin" w:x="1" w:y="3941"/>
            <w:spacing w:line="180" w:lineRule="atLeast"/>
          </w:pPr>
          <w:r>
            <w:t>1.0</w:t>
          </w:r>
        </w:p>
        <w:p w14:paraId="282F18A4" w14:textId="77777777" w:rsidR="00D635D4" w:rsidRPr="00B26138" w:rsidRDefault="004B2D5D" w:rsidP="00054C87">
          <w:pPr>
            <w:framePr w:hSpace="180" w:wrap="around" w:vAnchor="page" w:hAnchor="margin" w:x="1" w:y="3941"/>
            <w:spacing w:line="180" w:lineRule="atLeast"/>
            <w:rPr>
              <w:caps/>
            </w:rPr>
          </w:pPr>
          <w:r>
            <w:rPr>
              <w:szCs w:val="18"/>
            </w:rPr>
            <w:t>04-08-2022</w:t>
          </w:r>
        </w:p>
      </w:tc>
    </w:tr>
  </w:tbl>
  <w:p w14:paraId="3E8CD771"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0" w:type="dxa"/>
        <w:right w:w="0" w:type="dxa"/>
      </w:tblCellMar>
      <w:tblLook w:val="01E0" w:firstRow="1" w:lastRow="1" w:firstColumn="1" w:lastColumn="1" w:noHBand="0" w:noVBand="0"/>
    </w:tblPr>
    <w:tblGrid>
      <w:gridCol w:w="2013"/>
    </w:tblGrid>
    <w:tr w:rsidR="00D635D4" w:rsidRPr="00624EFF" w14:paraId="70C891A2" w14:textId="77777777" w:rsidTr="00F5547E">
      <w:trPr>
        <w:trHeight w:val="540"/>
      </w:trPr>
      <w:tc>
        <w:tcPr>
          <w:tcW w:w="2013" w:type="dxa"/>
          <w:vAlign w:val="bottom"/>
        </w:tcPr>
        <w:p w14:paraId="287021AC" w14:textId="77777777" w:rsidR="00D635D4" w:rsidRPr="00624EFF" w:rsidRDefault="00D635D4" w:rsidP="00470CBE">
          <w:pPr>
            <w:framePr w:hSpace="181" w:wrap="around" w:vAnchor="page" w:hAnchor="margin" w:x="5701" w:y="920"/>
            <w:spacing w:line="180" w:lineRule="atLeast"/>
            <w:rPr>
              <w:b/>
              <w:smallCaps/>
              <w:sz w:val="16"/>
            </w:rPr>
          </w:pPr>
          <w:bookmarkStart w:id="13" w:name="odd_classif_type"/>
          <w:bookmarkEnd w:id="13"/>
        </w:p>
      </w:tc>
    </w:tr>
  </w:tbl>
  <w:p w14:paraId="5987DEFF" w14:textId="77777777" w:rsidR="00D635D4" w:rsidRPr="00624EFF" w:rsidRDefault="00D635D4" w:rsidP="005F763A">
    <w:pPr>
      <w:pStyle w:val="Koptekst"/>
      <w:spacing w:line="180" w:lineRule="atLeast"/>
      <w:ind w:hanging="1134"/>
    </w:pPr>
    <w:r>
      <w:rPr>
        <w:caps/>
        <w:sz w:val="13"/>
        <w:szCs w:val="13"/>
      </w:rPr>
      <w:tab/>
    </w:r>
    <w:r>
      <w:rPr>
        <w:sz w:val="13"/>
      </w:rPr>
      <w:t>Model B. V&amp;</w:t>
    </w:r>
    <w:r w:rsidRPr="005F763A">
      <w:rPr>
        <w:sz w:val="13"/>
      </w:rPr>
      <w:t>G</w:t>
    </w:r>
    <w:r>
      <w:rPr>
        <w:sz w:val="13"/>
      </w:rPr>
      <w:t xml:space="preserve">-plan | </w:t>
    </w:r>
    <w:r w:rsidR="00667863">
      <w:rPr>
        <w:sz w:val="13"/>
      </w:rPr>
      <w:t>Vervangen gevellift</w:t>
    </w:r>
    <w:r w:rsidR="00694AE5">
      <w:rPr>
        <w:sz w:val="13"/>
      </w:rPr>
      <w:t>en</w:t>
    </w:r>
    <w:r w:rsidR="00667863">
      <w:rPr>
        <w:sz w:val="13"/>
      </w:rPr>
      <w:t xml:space="preserve"> Turfmarkt 147 te Den Haag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4B271"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647AC"/>
    <w:multiLevelType w:val="hybridMultilevel"/>
    <w:tmpl w:val="7FF08412"/>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9386054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9921B76"/>
    <w:multiLevelType w:val="hybridMultilevel"/>
    <w:tmpl w:val="61B49D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BE569B2"/>
    <w:multiLevelType w:val="hybridMultilevel"/>
    <w:tmpl w:val="64D24A92"/>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E2611D6"/>
    <w:multiLevelType w:val="hybridMultilevel"/>
    <w:tmpl w:val="C5561466"/>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41FF2406"/>
    <w:multiLevelType w:val="hybridMultilevel"/>
    <w:tmpl w:val="6810C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E391696"/>
    <w:multiLevelType w:val="hybridMultilevel"/>
    <w:tmpl w:val="49BE69A0"/>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BD846A7"/>
    <w:multiLevelType w:val="hybridMultilevel"/>
    <w:tmpl w:val="530C81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09C1C18"/>
    <w:multiLevelType w:val="hybridMultilevel"/>
    <w:tmpl w:val="D0EC90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6CDD388E"/>
    <w:multiLevelType w:val="hybridMultilevel"/>
    <w:tmpl w:val="C64E59BC"/>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0" w15:restartNumberingAfterBreak="0">
    <w:nsid w:val="70105363"/>
    <w:multiLevelType w:val="hybridMultilevel"/>
    <w:tmpl w:val="65F4CFFE"/>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322687"/>
    <w:multiLevelType w:val="hybridMultilevel"/>
    <w:tmpl w:val="7FF08412"/>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7E933458"/>
    <w:multiLevelType w:val="multilevel"/>
    <w:tmpl w:val="C898E874"/>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1244800454">
    <w:abstractNumId w:val="6"/>
  </w:num>
  <w:num w:numId="2" w16cid:durableId="570578003">
    <w:abstractNumId w:val="10"/>
  </w:num>
  <w:num w:numId="3" w16cid:durableId="386952730">
    <w:abstractNumId w:val="4"/>
  </w:num>
  <w:num w:numId="4" w16cid:durableId="1697461837">
    <w:abstractNumId w:val="3"/>
  </w:num>
  <w:num w:numId="5" w16cid:durableId="2117825184">
    <w:abstractNumId w:val="12"/>
  </w:num>
  <w:num w:numId="6" w16cid:durableId="221521821">
    <w:abstractNumId w:val="8"/>
  </w:num>
  <w:num w:numId="7" w16cid:durableId="1638408992">
    <w:abstractNumId w:val="7"/>
  </w:num>
  <w:num w:numId="8" w16cid:durableId="1299723018">
    <w:abstractNumId w:val="5"/>
  </w:num>
  <w:num w:numId="9" w16cid:durableId="281110681">
    <w:abstractNumId w:val="11"/>
  </w:num>
  <w:num w:numId="10" w16cid:durableId="2014339608">
    <w:abstractNumId w:val="0"/>
  </w:num>
  <w:num w:numId="11" w16cid:durableId="1580483587">
    <w:abstractNumId w:val="9"/>
  </w:num>
  <w:num w:numId="12" w16cid:durableId="1159537284">
    <w:abstractNumId w:val="1"/>
  </w:num>
  <w:num w:numId="13" w16cid:durableId="74904102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3FB7"/>
    <w:rsid w:val="00017B70"/>
    <w:rsid w:val="0002388E"/>
    <w:rsid w:val="0003624E"/>
    <w:rsid w:val="00037386"/>
    <w:rsid w:val="00040AC3"/>
    <w:rsid w:val="00041E67"/>
    <w:rsid w:val="00043132"/>
    <w:rsid w:val="00044DBD"/>
    <w:rsid w:val="000465EF"/>
    <w:rsid w:val="000518BF"/>
    <w:rsid w:val="00054C87"/>
    <w:rsid w:val="00056C72"/>
    <w:rsid w:val="00056FE3"/>
    <w:rsid w:val="000672D6"/>
    <w:rsid w:val="00071A0A"/>
    <w:rsid w:val="000825D5"/>
    <w:rsid w:val="000864AF"/>
    <w:rsid w:val="00092C8A"/>
    <w:rsid w:val="000A07B1"/>
    <w:rsid w:val="000A2FDC"/>
    <w:rsid w:val="000A662A"/>
    <w:rsid w:val="000B4B39"/>
    <w:rsid w:val="000B4E78"/>
    <w:rsid w:val="000C329A"/>
    <w:rsid w:val="000C4C23"/>
    <w:rsid w:val="000C69E2"/>
    <w:rsid w:val="000D3EE3"/>
    <w:rsid w:val="000E0E62"/>
    <w:rsid w:val="000E1857"/>
    <w:rsid w:val="000E3131"/>
    <w:rsid w:val="00122ADA"/>
    <w:rsid w:val="00123720"/>
    <w:rsid w:val="00123A7B"/>
    <w:rsid w:val="00130AE0"/>
    <w:rsid w:val="00133C2C"/>
    <w:rsid w:val="00133F57"/>
    <w:rsid w:val="00135484"/>
    <w:rsid w:val="001358AC"/>
    <w:rsid w:val="00144E0F"/>
    <w:rsid w:val="00144F76"/>
    <w:rsid w:val="001560BA"/>
    <w:rsid w:val="00163BDE"/>
    <w:rsid w:val="00173C41"/>
    <w:rsid w:val="00183B48"/>
    <w:rsid w:val="00185346"/>
    <w:rsid w:val="00195DF5"/>
    <w:rsid w:val="00196469"/>
    <w:rsid w:val="00196F7E"/>
    <w:rsid w:val="001A1968"/>
    <w:rsid w:val="001A2A62"/>
    <w:rsid w:val="001A3636"/>
    <w:rsid w:val="001A471E"/>
    <w:rsid w:val="001B0890"/>
    <w:rsid w:val="001B14DC"/>
    <w:rsid w:val="001B2985"/>
    <w:rsid w:val="001C34DB"/>
    <w:rsid w:val="001D14E8"/>
    <w:rsid w:val="001D49E4"/>
    <w:rsid w:val="001D4DF4"/>
    <w:rsid w:val="001D658D"/>
    <w:rsid w:val="001D7346"/>
    <w:rsid w:val="001F0E1D"/>
    <w:rsid w:val="0020387D"/>
    <w:rsid w:val="00206CE8"/>
    <w:rsid w:val="0021355C"/>
    <w:rsid w:val="002174F9"/>
    <w:rsid w:val="00220FD0"/>
    <w:rsid w:val="0022191D"/>
    <w:rsid w:val="002230F0"/>
    <w:rsid w:val="0022326A"/>
    <w:rsid w:val="002306FB"/>
    <w:rsid w:val="00237FBE"/>
    <w:rsid w:val="00241D92"/>
    <w:rsid w:val="002425C1"/>
    <w:rsid w:val="00246205"/>
    <w:rsid w:val="00261E5A"/>
    <w:rsid w:val="00270F00"/>
    <w:rsid w:val="00274CBF"/>
    <w:rsid w:val="00277ED3"/>
    <w:rsid w:val="00280518"/>
    <w:rsid w:val="00280B29"/>
    <w:rsid w:val="00281334"/>
    <w:rsid w:val="00281A41"/>
    <w:rsid w:val="002865A2"/>
    <w:rsid w:val="002929A2"/>
    <w:rsid w:val="0029380F"/>
    <w:rsid w:val="002A18D4"/>
    <w:rsid w:val="002A1CB3"/>
    <w:rsid w:val="002A2E0D"/>
    <w:rsid w:val="002A4E9C"/>
    <w:rsid w:val="002A63E9"/>
    <w:rsid w:val="002B63C5"/>
    <w:rsid w:val="002B6433"/>
    <w:rsid w:val="002B7F12"/>
    <w:rsid w:val="002C5DF4"/>
    <w:rsid w:val="002D56C6"/>
    <w:rsid w:val="002E405A"/>
    <w:rsid w:val="002E483F"/>
    <w:rsid w:val="002E6773"/>
    <w:rsid w:val="002E7AEE"/>
    <w:rsid w:val="002F3FC3"/>
    <w:rsid w:val="002F626B"/>
    <w:rsid w:val="00307C76"/>
    <w:rsid w:val="00313578"/>
    <w:rsid w:val="00316400"/>
    <w:rsid w:val="00321111"/>
    <w:rsid w:val="00321ED2"/>
    <w:rsid w:val="003270B2"/>
    <w:rsid w:val="00332DBC"/>
    <w:rsid w:val="00334797"/>
    <w:rsid w:val="003437C3"/>
    <w:rsid w:val="00343B14"/>
    <w:rsid w:val="00350CDA"/>
    <w:rsid w:val="0036561E"/>
    <w:rsid w:val="00367E3C"/>
    <w:rsid w:val="00370A8F"/>
    <w:rsid w:val="00375B77"/>
    <w:rsid w:val="00377034"/>
    <w:rsid w:val="003830B3"/>
    <w:rsid w:val="0038313E"/>
    <w:rsid w:val="00385931"/>
    <w:rsid w:val="00386BD1"/>
    <w:rsid w:val="0038767C"/>
    <w:rsid w:val="00394821"/>
    <w:rsid w:val="003A131B"/>
    <w:rsid w:val="003A20A6"/>
    <w:rsid w:val="003A4C2E"/>
    <w:rsid w:val="003A790F"/>
    <w:rsid w:val="003B296C"/>
    <w:rsid w:val="003B4BDE"/>
    <w:rsid w:val="003B6A82"/>
    <w:rsid w:val="003C0066"/>
    <w:rsid w:val="003D0C7E"/>
    <w:rsid w:val="003D29BF"/>
    <w:rsid w:val="003E130D"/>
    <w:rsid w:val="003E392D"/>
    <w:rsid w:val="003F523B"/>
    <w:rsid w:val="003F697B"/>
    <w:rsid w:val="003F7BA4"/>
    <w:rsid w:val="00403225"/>
    <w:rsid w:val="00406BEB"/>
    <w:rsid w:val="0040737F"/>
    <w:rsid w:val="004174E9"/>
    <w:rsid w:val="0042390E"/>
    <w:rsid w:val="004273CD"/>
    <w:rsid w:val="00430C44"/>
    <w:rsid w:val="0043144A"/>
    <w:rsid w:val="00433B4E"/>
    <w:rsid w:val="0044112C"/>
    <w:rsid w:val="004416BC"/>
    <w:rsid w:val="0044201A"/>
    <w:rsid w:val="004431D5"/>
    <w:rsid w:val="004450DF"/>
    <w:rsid w:val="00452929"/>
    <w:rsid w:val="004625DB"/>
    <w:rsid w:val="00464066"/>
    <w:rsid w:val="004643A8"/>
    <w:rsid w:val="00464912"/>
    <w:rsid w:val="00466908"/>
    <w:rsid w:val="00470339"/>
    <w:rsid w:val="00470CBE"/>
    <w:rsid w:val="00472648"/>
    <w:rsid w:val="0047346C"/>
    <w:rsid w:val="00476E10"/>
    <w:rsid w:val="0048453D"/>
    <w:rsid w:val="00484B83"/>
    <w:rsid w:val="004863E9"/>
    <w:rsid w:val="00487839"/>
    <w:rsid w:val="00490C77"/>
    <w:rsid w:val="0049392F"/>
    <w:rsid w:val="004959BA"/>
    <w:rsid w:val="004A485C"/>
    <w:rsid w:val="004B1898"/>
    <w:rsid w:val="004B227C"/>
    <w:rsid w:val="004B2D5D"/>
    <w:rsid w:val="004B5E4C"/>
    <w:rsid w:val="004C035B"/>
    <w:rsid w:val="004C2768"/>
    <w:rsid w:val="004C3251"/>
    <w:rsid w:val="004C5AB0"/>
    <w:rsid w:val="004D4F07"/>
    <w:rsid w:val="004D677F"/>
    <w:rsid w:val="004E1A04"/>
    <w:rsid w:val="004F48B9"/>
    <w:rsid w:val="004F715B"/>
    <w:rsid w:val="00500CBD"/>
    <w:rsid w:val="00502627"/>
    <w:rsid w:val="00503B1E"/>
    <w:rsid w:val="00506CE9"/>
    <w:rsid w:val="005133FA"/>
    <w:rsid w:val="0051638A"/>
    <w:rsid w:val="0052194C"/>
    <w:rsid w:val="00524FB0"/>
    <w:rsid w:val="00526F9B"/>
    <w:rsid w:val="0053121C"/>
    <w:rsid w:val="00533BC7"/>
    <w:rsid w:val="00537FF2"/>
    <w:rsid w:val="00540188"/>
    <w:rsid w:val="00543DB3"/>
    <w:rsid w:val="005452A9"/>
    <w:rsid w:val="005624F0"/>
    <w:rsid w:val="0056428C"/>
    <w:rsid w:val="00565588"/>
    <w:rsid w:val="00565F75"/>
    <w:rsid w:val="00576B1D"/>
    <w:rsid w:val="00582E89"/>
    <w:rsid w:val="00586AEA"/>
    <w:rsid w:val="00590683"/>
    <w:rsid w:val="00590CA5"/>
    <w:rsid w:val="005A6EBC"/>
    <w:rsid w:val="005B758E"/>
    <w:rsid w:val="005C0868"/>
    <w:rsid w:val="005C20CD"/>
    <w:rsid w:val="005C30F0"/>
    <w:rsid w:val="005C58CD"/>
    <w:rsid w:val="005D04B9"/>
    <w:rsid w:val="005D0E5D"/>
    <w:rsid w:val="005D267C"/>
    <w:rsid w:val="005E07E1"/>
    <w:rsid w:val="005E47C0"/>
    <w:rsid w:val="005E4E2D"/>
    <w:rsid w:val="005E5CED"/>
    <w:rsid w:val="005F0CE4"/>
    <w:rsid w:val="005F3532"/>
    <w:rsid w:val="005F71D3"/>
    <w:rsid w:val="005F763A"/>
    <w:rsid w:val="0060188A"/>
    <w:rsid w:val="00607098"/>
    <w:rsid w:val="006136C4"/>
    <w:rsid w:val="00616683"/>
    <w:rsid w:val="00620CB4"/>
    <w:rsid w:val="00624EFF"/>
    <w:rsid w:val="0062636D"/>
    <w:rsid w:val="00626460"/>
    <w:rsid w:val="006322E1"/>
    <w:rsid w:val="00633E9F"/>
    <w:rsid w:val="00640E0C"/>
    <w:rsid w:val="0065301A"/>
    <w:rsid w:val="00655262"/>
    <w:rsid w:val="00660A45"/>
    <w:rsid w:val="00660FAB"/>
    <w:rsid w:val="00662CDA"/>
    <w:rsid w:val="00667863"/>
    <w:rsid w:val="00667D0E"/>
    <w:rsid w:val="006829C2"/>
    <w:rsid w:val="0069208A"/>
    <w:rsid w:val="00693EB5"/>
    <w:rsid w:val="00694761"/>
    <w:rsid w:val="00694AE5"/>
    <w:rsid w:val="00696E2A"/>
    <w:rsid w:val="006A1266"/>
    <w:rsid w:val="006B113D"/>
    <w:rsid w:val="006B5F7B"/>
    <w:rsid w:val="006C2484"/>
    <w:rsid w:val="006C39C6"/>
    <w:rsid w:val="006C50EB"/>
    <w:rsid w:val="006C70A4"/>
    <w:rsid w:val="006D06F0"/>
    <w:rsid w:val="006D355D"/>
    <w:rsid w:val="006D7C26"/>
    <w:rsid w:val="006E0467"/>
    <w:rsid w:val="006E0828"/>
    <w:rsid w:val="006F0326"/>
    <w:rsid w:val="006F1321"/>
    <w:rsid w:val="006F2BE6"/>
    <w:rsid w:val="00700AAA"/>
    <w:rsid w:val="007020E8"/>
    <w:rsid w:val="00703CB6"/>
    <w:rsid w:val="00705D56"/>
    <w:rsid w:val="007205EF"/>
    <w:rsid w:val="00722D3C"/>
    <w:rsid w:val="0072734F"/>
    <w:rsid w:val="00732522"/>
    <w:rsid w:val="007372A5"/>
    <w:rsid w:val="00744F0D"/>
    <w:rsid w:val="00745C7C"/>
    <w:rsid w:val="00746CFB"/>
    <w:rsid w:val="007608F2"/>
    <w:rsid w:val="00761572"/>
    <w:rsid w:val="00774D6C"/>
    <w:rsid w:val="00776DE8"/>
    <w:rsid w:val="00777EFF"/>
    <w:rsid w:val="007807EB"/>
    <w:rsid w:val="00781813"/>
    <w:rsid w:val="00782A26"/>
    <w:rsid w:val="00782A81"/>
    <w:rsid w:val="00791335"/>
    <w:rsid w:val="00793336"/>
    <w:rsid w:val="00797206"/>
    <w:rsid w:val="0079792F"/>
    <w:rsid w:val="007A2613"/>
    <w:rsid w:val="007A7074"/>
    <w:rsid w:val="007B0FA5"/>
    <w:rsid w:val="007B234A"/>
    <w:rsid w:val="007B23D2"/>
    <w:rsid w:val="007B7468"/>
    <w:rsid w:val="007C089E"/>
    <w:rsid w:val="007C3CF3"/>
    <w:rsid w:val="007C618E"/>
    <w:rsid w:val="007C747F"/>
    <w:rsid w:val="007D4C08"/>
    <w:rsid w:val="007D727A"/>
    <w:rsid w:val="007F566C"/>
    <w:rsid w:val="008010ED"/>
    <w:rsid w:val="00802E45"/>
    <w:rsid w:val="00806BFE"/>
    <w:rsid w:val="008077C6"/>
    <w:rsid w:val="00820858"/>
    <w:rsid w:val="0082102D"/>
    <w:rsid w:val="00823A8B"/>
    <w:rsid w:val="00823FE6"/>
    <w:rsid w:val="008268CA"/>
    <w:rsid w:val="00837F1A"/>
    <w:rsid w:val="00840BE5"/>
    <w:rsid w:val="00844CAB"/>
    <w:rsid w:val="00846B05"/>
    <w:rsid w:val="00846EDA"/>
    <w:rsid w:val="00851B28"/>
    <w:rsid w:val="00853D42"/>
    <w:rsid w:val="00857A6A"/>
    <w:rsid w:val="00857E61"/>
    <w:rsid w:val="0086028B"/>
    <w:rsid w:val="008733A0"/>
    <w:rsid w:val="008759F3"/>
    <w:rsid w:val="00877191"/>
    <w:rsid w:val="00881139"/>
    <w:rsid w:val="00890903"/>
    <w:rsid w:val="00893F08"/>
    <w:rsid w:val="00894AE4"/>
    <w:rsid w:val="008A0BDF"/>
    <w:rsid w:val="008A16FC"/>
    <w:rsid w:val="008C1572"/>
    <w:rsid w:val="008C30AE"/>
    <w:rsid w:val="008C7893"/>
    <w:rsid w:val="008D1A09"/>
    <w:rsid w:val="008D6B4E"/>
    <w:rsid w:val="008E09E2"/>
    <w:rsid w:val="008E0A8D"/>
    <w:rsid w:val="008F3864"/>
    <w:rsid w:val="008F74A7"/>
    <w:rsid w:val="008F7C59"/>
    <w:rsid w:val="008F7E3F"/>
    <w:rsid w:val="00900A62"/>
    <w:rsid w:val="00902F55"/>
    <w:rsid w:val="0090345B"/>
    <w:rsid w:val="0090385E"/>
    <w:rsid w:val="0091074C"/>
    <w:rsid w:val="00912C23"/>
    <w:rsid w:val="00916686"/>
    <w:rsid w:val="00917C0F"/>
    <w:rsid w:val="00923957"/>
    <w:rsid w:val="009345B9"/>
    <w:rsid w:val="00944300"/>
    <w:rsid w:val="00944A5B"/>
    <w:rsid w:val="00945D97"/>
    <w:rsid w:val="0094670A"/>
    <w:rsid w:val="00950F63"/>
    <w:rsid w:val="009530D8"/>
    <w:rsid w:val="009534FA"/>
    <w:rsid w:val="0095516C"/>
    <w:rsid w:val="00955E89"/>
    <w:rsid w:val="009615D6"/>
    <w:rsid w:val="00967C7C"/>
    <w:rsid w:val="00973704"/>
    <w:rsid w:val="00974666"/>
    <w:rsid w:val="00983299"/>
    <w:rsid w:val="009846E3"/>
    <w:rsid w:val="009853F1"/>
    <w:rsid w:val="00990F22"/>
    <w:rsid w:val="0099311C"/>
    <w:rsid w:val="0099712D"/>
    <w:rsid w:val="00997CFB"/>
    <w:rsid w:val="009A10D2"/>
    <w:rsid w:val="009A1E08"/>
    <w:rsid w:val="009A576A"/>
    <w:rsid w:val="009A6100"/>
    <w:rsid w:val="009A7561"/>
    <w:rsid w:val="009A7AD5"/>
    <w:rsid w:val="009A7EF5"/>
    <w:rsid w:val="009B6F72"/>
    <w:rsid w:val="009C5006"/>
    <w:rsid w:val="009C57B9"/>
    <w:rsid w:val="009C66EA"/>
    <w:rsid w:val="009D3660"/>
    <w:rsid w:val="009D3838"/>
    <w:rsid w:val="009D3E26"/>
    <w:rsid w:val="009D55CE"/>
    <w:rsid w:val="009D6108"/>
    <w:rsid w:val="009E4F99"/>
    <w:rsid w:val="009F714B"/>
    <w:rsid w:val="009F7CF8"/>
    <w:rsid w:val="00A00E67"/>
    <w:rsid w:val="00A133CC"/>
    <w:rsid w:val="00A218D8"/>
    <w:rsid w:val="00A35172"/>
    <w:rsid w:val="00A66CD3"/>
    <w:rsid w:val="00A71846"/>
    <w:rsid w:val="00A81EEF"/>
    <w:rsid w:val="00A82192"/>
    <w:rsid w:val="00A84AD4"/>
    <w:rsid w:val="00A85A6B"/>
    <w:rsid w:val="00A8702B"/>
    <w:rsid w:val="00A87360"/>
    <w:rsid w:val="00A87DC3"/>
    <w:rsid w:val="00A90D69"/>
    <w:rsid w:val="00A97101"/>
    <w:rsid w:val="00AA121C"/>
    <w:rsid w:val="00AA15C7"/>
    <w:rsid w:val="00AA5C7D"/>
    <w:rsid w:val="00AA5DB6"/>
    <w:rsid w:val="00AB11D8"/>
    <w:rsid w:val="00AC7BFB"/>
    <w:rsid w:val="00AD06B7"/>
    <w:rsid w:val="00AD111F"/>
    <w:rsid w:val="00AD2BED"/>
    <w:rsid w:val="00AD38A0"/>
    <w:rsid w:val="00AE07CC"/>
    <w:rsid w:val="00B02E86"/>
    <w:rsid w:val="00B04FC5"/>
    <w:rsid w:val="00B055C6"/>
    <w:rsid w:val="00B11BDA"/>
    <w:rsid w:val="00B1230C"/>
    <w:rsid w:val="00B130F5"/>
    <w:rsid w:val="00B15670"/>
    <w:rsid w:val="00B21B3F"/>
    <w:rsid w:val="00B25F20"/>
    <w:rsid w:val="00B26138"/>
    <w:rsid w:val="00B26140"/>
    <w:rsid w:val="00B26149"/>
    <w:rsid w:val="00B31D81"/>
    <w:rsid w:val="00B34C10"/>
    <w:rsid w:val="00B357BD"/>
    <w:rsid w:val="00B37791"/>
    <w:rsid w:val="00B410F5"/>
    <w:rsid w:val="00B42E77"/>
    <w:rsid w:val="00B44730"/>
    <w:rsid w:val="00B63859"/>
    <w:rsid w:val="00B66FC5"/>
    <w:rsid w:val="00B70581"/>
    <w:rsid w:val="00B77877"/>
    <w:rsid w:val="00B82570"/>
    <w:rsid w:val="00B863BE"/>
    <w:rsid w:val="00B93550"/>
    <w:rsid w:val="00BA57C8"/>
    <w:rsid w:val="00BA581F"/>
    <w:rsid w:val="00BA794D"/>
    <w:rsid w:val="00BB03ED"/>
    <w:rsid w:val="00BB03F0"/>
    <w:rsid w:val="00BB2926"/>
    <w:rsid w:val="00BB7AFA"/>
    <w:rsid w:val="00BC7E53"/>
    <w:rsid w:val="00BD6DFF"/>
    <w:rsid w:val="00BD7B72"/>
    <w:rsid w:val="00BE27C2"/>
    <w:rsid w:val="00BF5B0F"/>
    <w:rsid w:val="00BF655F"/>
    <w:rsid w:val="00C00B53"/>
    <w:rsid w:val="00C01E2D"/>
    <w:rsid w:val="00C028EB"/>
    <w:rsid w:val="00C04045"/>
    <w:rsid w:val="00C10B36"/>
    <w:rsid w:val="00C1110C"/>
    <w:rsid w:val="00C11947"/>
    <w:rsid w:val="00C17073"/>
    <w:rsid w:val="00C203F4"/>
    <w:rsid w:val="00C224FE"/>
    <w:rsid w:val="00C24DCD"/>
    <w:rsid w:val="00C250DD"/>
    <w:rsid w:val="00C36329"/>
    <w:rsid w:val="00C36B94"/>
    <w:rsid w:val="00C41840"/>
    <w:rsid w:val="00C41A49"/>
    <w:rsid w:val="00C543AD"/>
    <w:rsid w:val="00C56616"/>
    <w:rsid w:val="00C61012"/>
    <w:rsid w:val="00C64685"/>
    <w:rsid w:val="00C67CDD"/>
    <w:rsid w:val="00C71790"/>
    <w:rsid w:val="00C75E55"/>
    <w:rsid w:val="00C77B56"/>
    <w:rsid w:val="00C812D0"/>
    <w:rsid w:val="00C825A0"/>
    <w:rsid w:val="00C83666"/>
    <w:rsid w:val="00C84911"/>
    <w:rsid w:val="00C93EA8"/>
    <w:rsid w:val="00C94951"/>
    <w:rsid w:val="00CA2F62"/>
    <w:rsid w:val="00CB7423"/>
    <w:rsid w:val="00CC1F14"/>
    <w:rsid w:val="00CC2E7D"/>
    <w:rsid w:val="00CC66FB"/>
    <w:rsid w:val="00CC752C"/>
    <w:rsid w:val="00CD264A"/>
    <w:rsid w:val="00CD493E"/>
    <w:rsid w:val="00CD7126"/>
    <w:rsid w:val="00CF4F09"/>
    <w:rsid w:val="00CF7BF4"/>
    <w:rsid w:val="00D05179"/>
    <w:rsid w:val="00D16686"/>
    <w:rsid w:val="00D207A2"/>
    <w:rsid w:val="00D21335"/>
    <w:rsid w:val="00D230F3"/>
    <w:rsid w:val="00D26CEC"/>
    <w:rsid w:val="00D27349"/>
    <w:rsid w:val="00D374FD"/>
    <w:rsid w:val="00D42DBA"/>
    <w:rsid w:val="00D45C9F"/>
    <w:rsid w:val="00D56996"/>
    <w:rsid w:val="00D635D4"/>
    <w:rsid w:val="00D90310"/>
    <w:rsid w:val="00D91724"/>
    <w:rsid w:val="00D975CF"/>
    <w:rsid w:val="00DA1C21"/>
    <w:rsid w:val="00DB4791"/>
    <w:rsid w:val="00DB4D47"/>
    <w:rsid w:val="00DB795D"/>
    <w:rsid w:val="00DC5825"/>
    <w:rsid w:val="00DC67A8"/>
    <w:rsid w:val="00DC6F86"/>
    <w:rsid w:val="00DD0266"/>
    <w:rsid w:val="00DD0CB5"/>
    <w:rsid w:val="00DD33A7"/>
    <w:rsid w:val="00DE1A54"/>
    <w:rsid w:val="00DE20DB"/>
    <w:rsid w:val="00DE2F79"/>
    <w:rsid w:val="00DE4BC5"/>
    <w:rsid w:val="00DE5656"/>
    <w:rsid w:val="00DF6513"/>
    <w:rsid w:val="00E041A8"/>
    <w:rsid w:val="00E21AE7"/>
    <w:rsid w:val="00E35CE6"/>
    <w:rsid w:val="00E53546"/>
    <w:rsid w:val="00E6210D"/>
    <w:rsid w:val="00E63F1D"/>
    <w:rsid w:val="00E81935"/>
    <w:rsid w:val="00E835B2"/>
    <w:rsid w:val="00E87E77"/>
    <w:rsid w:val="00E87EF2"/>
    <w:rsid w:val="00E9373E"/>
    <w:rsid w:val="00EA34CD"/>
    <w:rsid w:val="00EB27E7"/>
    <w:rsid w:val="00EB3B3F"/>
    <w:rsid w:val="00EC414C"/>
    <w:rsid w:val="00ED25E8"/>
    <w:rsid w:val="00ED3B4E"/>
    <w:rsid w:val="00ED3FD0"/>
    <w:rsid w:val="00ED5CBA"/>
    <w:rsid w:val="00EE6368"/>
    <w:rsid w:val="00EF0A67"/>
    <w:rsid w:val="00EF1E54"/>
    <w:rsid w:val="00EF59E3"/>
    <w:rsid w:val="00F01E30"/>
    <w:rsid w:val="00F03DBF"/>
    <w:rsid w:val="00F10EE4"/>
    <w:rsid w:val="00F127AD"/>
    <w:rsid w:val="00F21094"/>
    <w:rsid w:val="00F25443"/>
    <w:rsid w:val="00F259F3"/>
    <w:rsid w:val="00F26320"/>
    <w:rsid w:val="00F3788A"/>
    <w:rsid w:val="00F378DF"/>
    <w:rsid w:val="00F42F57"/>
    <w:rsid w:val="00F50A6D"/>
    <w:rsid w:val="00F52CD1"/>
    <w:rsid w:val="00F542B4"/>
    <w:rsid w:val="00F5547E"/>
    <w:rsid w:val="00F62C5E"/>
    <w:rsid w:val="00F64298"/>
    <w:rsid w:val="00F6564C"/>
    <w:rsid w:val="00F70678"/>
    <w:rsid w:val="00F71488"/>
    <w:rsid w:val="00F718DA"/>
    <w:rsid w:val="00F749DE"/>
    <w:rsid w:val="00F82E18"/>
    <w:rsid w:val="00F83D3F"/>
    <w:rsid w:val="00F87713"/>
    <w:rsid w:val="00F87920"/>
    <w:rsid w:val="00F91400"/>
    <w:rsid w:val="00F91974"/>
    <w:rsid w:val="00F943E7"/>
    <w:rsid w:val="00F977E6"/>
    <w:rsid w:val="00FB4F53"/>
    <w:rsid w:val="00FE08C3"/>
    <w:rsid w:val="00FE218A"/>
    <w:rsid w:val="00FE2FA1"/>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CF40DE"/>
  <w14:defaultImageDpi w14:val="0"/>
  <w15:docId w15:val="{BB48743A-371A-4F44-B5C4-CBA80890C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87EF2"/>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semiHidden/>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character" w:styleId="Onopgelostemelding">
    <w:name w:val="Unresolved Mention"/>
    <w:basedOn w:val="Standaardalinea-lettertype"/>
    <w:uiPriority w:val="99"/>
    <w:semiHidden/>
    <w:unhideWhenUsed/>
    <w:rsid w:val="00F718DA"/>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476390">
      <w:marLeft w:val="0"/>
      <w:marRight w:val="0"/>
      <w:marTop w:val="0"/>
      <w:marBottom w:val="0"/>
      <w:divBdr>
        <w:top w:val="none" w:sz="0" w:space="0" w:color="auto"/>
        <w:left w:val="none" w:sz="0" w:space="0" w:color="auto"/>
        <w:bottom w:val="none" w:sz="0" w:space="0" w:color="auto"/>
        <w:right w:val="none" w:sz="0" w:space="0" w:color="auto"/>
      </w:divBdr>
    </w:div>
  </w:divs>
  <w:optimizeForBrowser/>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etten.overheid.nl/BWBR0008498/2017-01-01" TargetMode="External"/><Relationship Id="rId2" Type="http://schemas.openxmlformats.org/officeDocument/2006/relationships/customXml" Target="../customXml/item2.xml"/><Relationship Id="rId16" Type="http://schemas.openxmlformats.org/officeDocument/2006/relationships/hyperlink" Target="http://www.helpdeskcorona-bt.n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22074125E7234DBB27E67A2C408CB2" ma:contentTypeVersion="0" ma:contentTypeDescription="Een nieuw document maken." ma:contentTypeScope="" ma:versionID="813d7843c26aa3b2d20b76ed19538e89">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3F4AEC0-9C66-4FAF-A8FC-961B051FF8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customXml/itemProps3.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4.xml><?xml version="1.0" encoding="utf-8"?>
<ds:datastoreItem xmlns:ds="http://schemas.openxmlformats.org/officeDocument/2006/customXml" ds:itemID="{277C3999-0938-49A2-B96F-315B234DF8D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9</Pages>
  <Words>1324</Words>
  <Characters>7282</Characters>
  <Application>Microsoft Office Word</Application>
  <DocSecurity>0</DocSecurity>
  <Lines>60</Lines>
  <Paragraphs>17</Paragraphs>
  <ScaleCrop>false</ScaleCrop>
  <Company>Ministerie van Defensie</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Ralen, Olaf van;Haan, Hans de</dc:creator>
  <cp:keywords/>
  <dc:description/>
  <cp:lastModifiedBy>Bouman, Leo</cp:lastModifiedBy>
  <cp:revision>3</cp:revision>
  <cp:lastPrinted>2019-05-22T12:07:00Z</cp:lastPrinted>
  <dcterms:created xsi:type="dcterms:W3CDTF">2022-08-05T08:14:00Z</dcterms:created>
  <dcterms:modified xsi:type="dcterms:W3CDTF">2023-05-19T09:12:00Z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0x010100B622074125E7234DBB27E67A2C408CB2</vt:lpwstr>
  </property>
</Properties>
</file>